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9318" w14:textId="2F966DC3" w:rsidR="00BE2F11" w:rsidRPr="00AE2587" w:rsidRDefault="009B5DC2" w:rsidP="00BE2F11">
      <w:pPr>
        <w:spacing w:after="0"/>
        <w:jc w:val="center"/>
        <w:rPr>
          <w:rFonts w:ascii="Calibri Light" w:hAnsi="Calibri Light" w:cs="Calibri Light"/>
          <w:b/>
          <w:bCs/>
        </w:rPr>
      </w:pPr>
      <w:bookmarkStart w:id="0" w:name="_Hlk536601412"/>
      <w:r w:rsidRPr="00AE2587">
        <w:rPr>
          <w:rFonts w:ascii="Calibri Light" w:hAnsi="Calibri Light" w:cs="Calibri Light"/>
          <w:b/>
          <w:bCs/>
        </w:rPr>
        <w:t>UMOWA Nr WBKZP.273.</w:t>
      </w:r>
      <w:r w:rsidR="00402017">
        <w:rPr>
          <w:rFonts w:ascii="Calibri Light" w:hAnsi="Calibri Light" w:cs="Calibri Light"/>
          <w:b/>
          <w:bCs/>
        </w:rPr>
        <w:t>____</w:t>
      </w:r>
      <w:r w:rsidRPr="00AE2587">
        <w:rPr>
          <w:rFonts w:ascii="Calibri Light" w:hAnsi="Calibri Light" w:cs="Calibri Light"/>
          <w:b/>
          <w:bCs/>
        </w:rPr>
        <w:t>.202</w:t>
      </w:r>
      <w:r w:rsidR="007B6CF9">
        <w:rPr>
          <w:rFonts w:ascii="Calibri Light" w:hAnsi="Calibri Light" w:cs="Calibri Light"/>
          <w:b/>
          <w:bCs/>
        </w:rPr>
        <w:t>6</w:t>
      </w:r>
      <w:r w:rsidR="00BE2F11" w:rsidRPr="00AE2587">
        <w:rPr>
          <w:rFonts w:ascii="Calibri Light" w:hAnsi="Calibri Light" w:cs="Calibri Light"/>
          <w:b/>
          <w:bCs/>
        </w:rPr>
        <w:t xml:space="preserve"> </w:t>
      </w:r>
    </w:p>
    <w:p w14:paraId="3F84231B" w14:textId="77777777" w:rsidR="00BE2F11" w:rsidRPr="00AE2587" w:rsidRDefault="00BE2F11" w:rsidP="00BE2F11">
      <w:pPr>
        <w:spacing w:after="0"/>
        <w:jc w:val="center"/>
        <w:rPr>
          <w:rFonts w:ascii="Calibri Light" w:hAnsi="Calibri Light" w:cs="Calibri Light"/>
        </w:rPr>
      </w:pPr>
    </w:p>
    <w:p w14:paraId="4B439D66" w14:textId="2359A08A" w:rsidR="00BE2F11" w:rsidRPr="00AE2587" w:rsidRDefault="00BE2F11" w:rsidP="00BE2F11">
      <w:pPr>
        <w:spacing w:after="0"/>
        <w:jc w:val="both"/>
        <w:rPr>
          <w:rFonts w:ascii="Calibri Light" w:hAnsi="Calibri Light" w:cs="Calibri Light"/>
        </w:rPr>
      </w:pPr>
      <w:r w:rsidRPr="00AE2587">
        <w:rPr>
          <w:rFonts w:ascii="Calibri Light" w:hAnsi="Calibri Light" w:cs="Calibri Light"/>
        </w:rPr>
        <w:t>zawarta w dniu</w:t>
      </w:r>
      <w:r w:rsidR="00A35E3D">
        <w:rPr>
          <w:rFonts w:ascii="Calibri Light" w:hAnsi="Calibri Light" w:cs="Calibri Light"/>
        </w:rPr>
        <w:t xml:space="preserve"> </w:t>
      </w:r>
      <w:r w:rsidR="003A4FE9">
        <w:rPr>
          <w:rFonts w:ascii="Calibri Light" w:hAnsi="Calibri Light" w:cs="Calibri Light"/>
        </w:rPr>
        <w:t>_______________2026</w:t>
      </w:r>
      <w:r w:rsidRPr="00AE2587">
        <w:rPr>
          <w:rFonts w:ascii="Calibri Light" w:hAnsi="Calibri Light" w:cs="Calibri Light"/>
        </w:rPr>
        <w:t xml:space="preserve"> r. w Ząbkowicach Śląskich pomiędzy </w:t>
      </w:r>
      <w:r w:rsidRPr="00726A4E">
        <w:rPr>
          <w:rFonts w:ascii="Calibri Light" w:hAnsi="Calibri Light" w:cs="Calibri Light"/>
          <w:b/>
          <w:bCs/>
        </w:rPr>
        <w:t>Powiatem Ząbkowickim</w:t>
      </w:r>
      <w:r w:rsidR="000E590B" w:rsidRPr="00AE2587">
        <w:rPr>
          <w:rFonts w:ascii="Calibri Light" w:hAnsi="Calibri Light" w:cs="Calibri Light"/>
        </w:rPr>
        <w:t xml:space="preserve"> </w:t>
      </w:r>
      <w:r w:rsidRPr="00AE2587">
        <w:rPr>
          <w:rFonts w:ascii="Calibri Light" w:hAnsi="Calibri Light" w:cs="Calibri Light"/>
        </w:rPr>
        <w:t>z siedzibą 57-200 Ząbkowice Śląskie, ul. H. Sienkiewicza 11, NIP 887-16-29-254, Regon 890718403 reprezentowanym przez Zarząd Powiatu, w imieniu którego działają:</w:t>
      </w:r>
    </w:p>
    <w:p w14:paraId="7BF7A606" w14:textId="1BFAFE1D" w:rsidR="00722E2A" w:rsidRPr="00722E2A" w:rsidRDefault="00722E2A" w:rsidP="00722E2A">
      <w:pPr>
        <w:spacing w:after="0"/>
        <w:jc w:val="both"/>
        <w:rPr>
          <w:rFonts w:ascii="Calibri Light" w:hAnsi="Calibri Light" w:cs="Calibri Light"/>
        </w:rPr>
      </w:pPr>
      <w:r w:rsidRPr="00722E2A">
        <w:rPr>
          <w:rFonts w:ascii="Calibri Light" w:hAnsi="Calibri Light" w:cs="Calibri Light"/>
        </w:rPr>
        <w:t>1.</w:t>
      </w:r>
      <w:r w:rsidR="00AF20C3">
        <w:rPr>
          <w:rFonts w:ascii="Calibri Light" w:hAnsi="Calibri Light" w:cs="Calibri Light"/>
        </w:rPr>
        <w:t>_______________________________________________________</w:t>
      </w:r>
    </w:p>
    <w:p w14:paraId="452B3C1E" w14:textId="61F77D86" w:rsidR="00BE2F11" w:rsidRPr="00AE2587" w:rsidRDefault="00722E2A" w:rsidP="00722E2A">
      <w:pPr>
        <w:spacing w:after="0"/>
        <w:jc w:val="both"/>
        <w:rPr>
          <w:rFonts w:ascii="Calibri Light" w:hAnsi="Calibri Light" w:cs="Calibri Light"/>
        </w:rPr>
      </w:pPr>
      <w:r w:rsidRPr="00722E2A">
        <w:rPr>
          <w:rFonts w:ascii="Calibri Light" w:hAnsi="Calibri Light" w:cs="Calibri Light"/>
        </w:rPr>
        <w:t>2.</w:t>
      </w:r>
      <w:r w:rsidR="00AF20C3">
        <w:rPr>
          <w:rFonts w:ascii="Calibri Light" w:hAnsi="Calibri Light" w:cs="Calibri Light"/>
        </w:rPr>
        <w:t>_______________________________________________________</w:t>
      </w:r>
    </w:p>
    <w:p w14:paraId="26AE1CF2" w14:textId="6305349A" w:rsidR="00BE2F11" w:rsidRPr="00AE2587" w:rsidRDefault="00BE2F11" w:rsidP="00BE2F11">
      <w:pPr>
        <w:spacing w:after="0"/>
        <w:jc w:val="both"/>
        <w:rPr>
          <w:rFonts w:ascii="Calibri Light" w:hAnsi="Calibri Light" w:cs="Calibri Light"/>
        </w:rPr>
      </w:pPr>
      <w:r w:rsidRPr="00AE2587">
        <w:rPr>
          <w:rFonts w:ascii="Calibri Light" w:hAnsi="Calibri Light" w:cs="Calibri Light"/>
        </w:rPr>
        <w:t xml:space="preserve">przy kontrasygnacie </w:t>
      </w:r>
      <w:r w:rsidR="00AF20C3">
        <w:rPr>
          <w:rFonts w:ascii="Calibri Light" w:hAnsi="Calibri Light" w:cs="Calibri Light"/>
        </w:rPr>
        <w:t>________________________________________</w:t>
      </w:r>
    </w:p>
    <w:p w14:paraId="009945C9" w14:textId="77777777" w:rsidR="00BE2F11" w:rsidRPr="00AE2587" w:rsidRDefault="00BE2F11" w:rsidP="00BE2F11">
      <w:pPr>
        <w:spacing w:after="0"/>
        <w:jc w:val="both"/>
        <w:rPr>
          <w:rFonts w:ascii="Calibri Light" w:hAnsi="Calibri Light" w:cs="Calibri Light"/>
        </w:rPr>
      </w:pPr>
      <w:r w:rsidRPr="00AE2587">
        <w:rPr>
          <w:rFonts w:ascii="Calibri Light" w:hAnsi="Calibri Light" w:cs="Calibri Light"/>
        </w:rPr>
        <w:t xml:space="preserve">zwanym dalej </w:t>
      </w:r>
      <w:r w:rsidRPr="00AE2587">
        <w:rPr>
          <w:rFonts w:ascii="Calibri Light" w:hAnsi="Calibri Light" w:cs="Calibri Light"/>
          <w:b/>
          <w:bCs/>
        </w:rPr>
        <w:t>Zamawiającym</w:t>
      </w:r>
    </w:p>
    <w:p w14:paraId="1316E9A4" w14:textId="77777777" w:rsidR="00BE2F11" w:rsidRPr="00AE2587" w:rsidRDefault="00BE2F11" w:rsidP="00BE2F11">
      <w:pPr>
        <w:spacing w:after="0"/>
        <w:jc w:val="both"/>
        <w:rPr>
          <w:rFonts w:ascii="Calibri Light" w:hAnsi="Calibri Light" w:cs="Calibri Light"/>
        </w:rPr>
      </w:pPr>
      <w:r w:rsidRPr="00AE2587">
        <w:rPr>
          <w:rFonts w:ascii="Calibri Light" w:hAnsi="Calibri Light" w:cs="Calibri Light"/>
        </w:rPr>
        <w:t xml:space="preserve">a </w:t>
      </w:r>
    </w:p>
    <w:p w14:paraId="710E0634" w14:textId="009E94FD" w:rsidR="00BE2F11" w:rsidRPr="00AE2587" w:rsidRDefault="00402017" w:rsidP="00BE2F11">
      <w:pPr>
        <w:spacing w:after="0"/>
        <w:jc w:val="both"/>
        <w:rPr>
          <w:rFonts w:ascii="Calibri Light" w:hAnsi="Calibri Light" w:cs="Calibri Light"/>
        </w:rPr>
      </w:pPr>
      <w:r>
        <w:rPr>
          <w:rFonts w:ascii="Calibri Light" w:hAnsi="Calibri Light" w:cs="Calibri Light"/>
        </w:rPr>
        <w:t>______________________________________________________________________________________</w:t>
      </w:r>
      <w:r w:rsidR="00BE2F11" w:rsidRPr="00AE2587">
        <w:rPr>
          <w:rFonts w:ascii="Calibri Light" w:hAnsi="Calibri Light" w:cs="Calibri Light"/>
        </w:rPr>
        <w:t>, reprezentowan</w:t>
      </w:r>
      <w:r w:rsidR="002501B8">
        <w:rPr>
          <w:rFonts w:ascii="Calibri Light" w:hAnsi="Calibri Light" w:cs="Calibri Light"/>
        </w:rPr>
        <w:t>a</w:t>
      </w:r>
      <w:r w:rsidR="00BE2F11" w:rsidRPr="00AE2587">
        <w:rPr>
          <w:rFonts w:ascii="Calibri Light" w:hAnsi="Calibri Light" w:cs="Calibri Light"/>
        </w:rPr>
        <w:t xml:space="preserve"> przez:</w:t>
      </w:r>
    </w:p>
    <w:p w14:paraId="4210E520" w14:textId="66690380" w:rsidR="00BE2F11" w:rsidRPr="00AE2587" w:rsidRDefault="00402017" w:rsidP="00BE2F11">
      <w:pPr>
        <w:spacing w:after="0"/>
        <w:jc w:val="both"/>
        <w:rPr>
          <w:rFonts w:ascii="Calibri Light" w:hAnsi="Calibri Light" w:cs="Calibri Light"/>
        </w:rPr>
      </w:pPr>
      <w:r>
        <w:rPr>
          <w:rFonts w:ascii="Calibri Light" w:hAnsi="Calibri Light" w:cs="Calibri Light"/>
        </w:rPr>
        <w:t>_____________________</w:t>
      </w:r>
      <w:r w:rsidR="00BE2F11" w:rsidRPr="00AE2587">
        <w:rPr>
          <w:rFonts w:ascii="Calibri Light" w:hAnsi="Calibri Light" w:cs="Calibri Light"/>
        </w:rPr>
        <w:t>,</w:t>
      </w:r>
    </w:p>
    <w:p w14:paraId="1D32D1F9" w14:textId="77777777" w:rsidR="00BE2F11" w:rsidRPr="00AE2587" w:rsidRDefault="00BE2F11" w:rsidP="00BE2F11">
      <w:pPr>
        <w:spacing w:after="0"/>
        <w:jc w:val="both"/>
        <w:rPr>
          <w:rFonts w:ascii="Calibri Light" w:hAnsi="Calibri Light" w:cs="Calibri Light"/>
        </w:rPr>
      </w:pPr>
      <w:r w:rsidRPr="00AE2587">
        <w:rPr>
          <w:rFonts w:ascii="Calibri Light" w:hAnsi="Calibri Light" w:cs="Calibri Light"/>
        </w:rPr>
        <w:t xml:space="preserve">zwanym dalej </w:t>
      </w:r>
      <w:r w:rsidRPr="00AE2587">
        <w:rPr>
          <w:rFonts w:ascii="Calibri Light" w:hAnsi="Calibri Light" w:cs="Calibri Light"/>
          <w:b/>
          <w:bCs/>
        </w:rPr>
        <w:t>Wykonawcą</w:t>
      </w:r>
    </w:p>
    <w:p w14:paraId="41ADECA9" w14:textId="77777777" w:rsidR="00BE2F11" w:rsidRPr="00AE2587" w:rsidRDefault="00BE2F11" w:rsidP="00BE2F11">
      <w:pPr>
        <w:spacing w:after="0"/>
        <w:jc w:val="both"/>
        <w:rPr>
          <w:rFonts w:ascii="Calibri Light" w:hAnsi="Calibri Light" w:cs="Calibri Light"/>
        </w:rPr>
      </w:pPr>
    </w:p>
    <w:p w14:paraId="485CF9DE" w14:textId="0FC7A0F3" w:rsidR="00BE2F11" w:rsidRPr="00AE2587" w:rsidRDefault="00BE2F11" w:rsidP="00BE2F11">
      <w:pPr>
        <w:spacing w:after="0"/>
        <w:jc w:val="both"/>
        <w:rPr>
          <w:rFonts w:ascii="Calibri Light" w:hAnsi="Calibri Light" w:cs="Calibri Light"/>
        </w:rPr>
      </w:pPr>
      <w:r w:rsidRPr="00AE2587">
        <w:rPr>
          <w:rFonts w:ascii="Calibri Light" w:hAnsi="Calibri Light" w:cs="Calibri Light"/>
        </w:rPr>
        <w:t>W rezultacie postępowania nr WBKZP.272.</w:t>
      </w:r>
      <w:r w:rsidR="00402017">
        <w:rPr>
          <w:rFonts w:ascii="Calibri Light" w:hAnsi="Calibri Light" w:cs="Calibri Light"/>
        </w:rPr>
        <w:t>_____</w:t>
      </w:r>
      <w:r w:rsidRPr="00AE2587">
        <w:rPr>
          <w:rFonts w:ascii="Calibri Light" w:hAnsi="Calibri Light" w:cs="Calibri Light"/>
        </w:rPr>
        <w:t>.202</w:t>
      </w:r>
      <w:r w:rsidR="007B6CF9">
        <w:rPr>
          <w:rFonts w:ascii="Calibri Light" w:hAnsi="Calibri Light" w:cs="Calibri Light"/>
        </w:rPr>
        <w:t>6</w:t>
      </w:r>
      <w:r w:rsidRPr="00AE2587">
        <w:rPr>
          <w:rFonts w:ascii="Calibri Light" w:hAnsi="Calibri Light" w:cs="Calibri Light"/>
        </w:rPr>
        <w:t xml:space="preserve"> o udzielenie zamówienia publicznego przeprowadzonego w trybie podstawowym bez negocjacji na podstawie przepisów ustawy z dnia 11 września 2019 r. Prawo zamówień publicznych (t. j. Dz. U. z  202</w:t>
      </w:r>
      <w:r w:rsidR="00382AB9">
        <w:rPr>
          <w:rFonts w:ascii="Calibri Light" w:hAnsi="Calibri Light" w:cs="Calibri Light"/>
        </w:rPr>
        <w:t>6</w:t>
      </w:r>
      <w:r w:rsidRPr="00AE2587">
        <w:rPr>
          <w:rFonts w:ascii="Calibri Light" w:hAnsi="Calibri Light" w:cs="Calibri Light"/>
        </w:rPr>
        <w:t xml:space="preserve"> r. poz. </w:t>
      </w:r>
      <w:r w:rsidR="00382AB9">
        <w:rPr>
          <w:rFonts w:ascii="Calibri Light" w:hAnsi="Calibri Light" w:cs="Calibri Light"/>
        </w:rPr>
        <w:t>793</w:t>
      </w:r>
      <w:r w:rsidRPr="00AE2587">
        <w:rPr>
          <w:rFonts w:ascii="Calibri Light" w:hAnsi="Calibri Light" w:cs="Calibri Light"/>
        </w:rPr>
        <w:t xml:space="preserve">) została zawarta umowa o następującej treści:   </w:t>
      </w:r>
    </w:p>
    <w:p w14:paraId="0FCCCCB7"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p>
    <w:p w14:paraId="3ED636C9"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PRZEDMIOT UMOWY</w:t>
      </w:r>
    </w:p>
    <w:p w14:paraId="3A40C3DB" w14:textId="46C2F37B" w:rsidR="00382AB9" w:rsidRDefault="00382AB9" w:rsidP="00AF20C3">
      <w:pPr>
        <w:pStyle w:val="Akapitzlist"/>
        <w:numPr>
          <w:ilvl w:val="0"/>
          <w:numId w:val="28"/>
        </w:numPr>
        <w:spacing w:after="0"/>
        <w:ind w:left="284" w:hanging="284"/>
        <w:jc w:val="both"/>
        <w:rPr>
          <w:rFonts w:ascii="Calibri Light" w:eastAsia="Liberation Serif" w:hAnsi="Calibri Light" w:cs="Calibri Light"/>
          <w:lang w:eastAsia="en-US"/>
        </w:rPr>
      </w:pPr>
      <w:r>
        <w:rPr>
          <w:rFonts w:ascii="Calibri Light" w:eastAsia="Liberation Serif" w:hAnsi="Calibri Light" w:cs="Calibri Light"/>
        </w:rPr>
        <w:t xml:space="preserve">Zamawiający </w:t>
      </w:r>
      <w:r w:rsidRPr="00720170">
        <w:rPr>
          <w:rFonts w:ascii="Calibri Light" w:hAnsi="Calibri Light" w:cs="Calibri Light"/>
        </w:rPr>
        <w:t xml:space="preserve">zamawia a Wykonawca przyjmuje do wykonania zamówienie pn.: </w:t>
      </w:r>
      <w:r w:rsidRPr="00AF20C3">
        <w:rPr>
          <w:rFonts w:ascii="Calibri Light" w:hAnsi="Calibri Light" w:cs="Calibri Light"/>
        </w:rPr>
        <w:t>Modernizacja boisk wielofunkcyjnych Powiatu Ząbkowickiego</w:t>
      </w:r>
      <w:r>
        <w:rPr>
          <w:rFonts w:ascii="Calibri Light" w:hAnsi="Calibri Light" w:cs="Calibri Light"/>
        </w:rPr>
        <w:t xml:space="preserve"> – część ___</w:t>
      </w:r>
    </w:p>
    <w:p w14:paraId="3CD7505E" w14:textId="63C046BB" w:rsidR="00D03172" w:rsidRDefault="00A46C35" w:rsidP="00AF20C3">
      <w:pPr>
        <w:pStyle w:val="Akapitzlist"/>
        <w:numPr>
          <w:ilvl w:val="0"/>
          <w:numId w:val="28"/>
        </w:numPr>
        <w:spacing w:after="0"/>
        <w:ind w:left="284" w:hanging="284"/>
        <w:jc w:val="both"/>
        <w:rPr>
          <w:rFonts w:ascii="Calibri Light" w:eastAsia="Liberation Serif" w:hAnsi="Calibri Light" w:cs="Calibri Light"/>
          <w:lang w:eastAsia="en-US"/>
        </w:rPr>
      </w:pPr>
      <w:r w:rsidRPr="00402017">
        <w:rPr>
          <w:rFonts w:ascii="Calibri Light" w:eastAsia="Liberation Serif" w:hAnsi="Calibri Light" w:cs="Calibri Light"/>
        </w:rPr>
        <w:t>Przedmiot zamówienia obejmuje</w:t>
      </w:r>
      <w:r w:rsidR="00AF20C3" w:rsidRPr="00AF20C3">
        <w:rPr>
          <w:rFonts w:ascii="Calibri Light" w:eastAsia="Liberation Serif" w:hAnsi="Calibri Light" w:cs="Calibri Light"/>
        </w:rPr>
        <w:t xml:space="preserve"> modernizację boisk</w:t>
      </w:r>
      <w:r w:rsidR="00D03172">
        <w:rPr>
          <w:rFonts w:ascii="Calibri Light" w:eastAsia="Liberation Serif" w:hAnsi="Calibri Light" w:cs="Calibri Light"/>
        </w:rPr>
        <w:t>a</w:t>
      </w:r>
      <w:r w:rsidR="00AF20C3" w:rsidRPr="00AF20C3">
        <w:rPr>
          <w:rFonts w:ascii="Calibri Light" w:eastAsia="Liberation Serif" w:hAnsi="Calibri Light" w:cs="Calibri Light"/>
        </w:rPr>
        <w:t xml:space="preserve"> wielofunkcyjn</w:t>
      </w:r>
      <w:r w:rsidR="00D03172">
        <w:rPr>
          <w:rFonts w:ascii="Calibri Light" w:eastAsia="Liberation Serif" w:hAnsi="Calibri Light" w:cs="Calibri Light"/>
        </w:rPr>
        <w:t xml:space="preserve">ego </w:t>
      </w:r>
      <w:r w:rsidR="00AF20C3" w:rsidRPr="00AF20C3">
        <w:rPr>
          <w:rFonts w:ascii="Calibri Light" w:eastAsia="Liberation Serif" w:hAnsi="Calibri Light" w:cs="Calibri Light"/>
        </w:rPr>
        <w:t>znajdując</w:t>
      </w:r>
      <w:r w:rsidR="00D03172">
        <w:rPr>
          <w:rFonts w:ascii="Calibri Light" w:eastAsia="Liberation Serif" w:hAnsi="Calibri Light" w:cs="Calibri Light"/>
        </w:rPr>
        <w:t>ego s</w:t>
      </w:r>
      <w:r w:rsidR="00AF20C3" w:rsidRPr="00AF20C3">
        <w:rPr>
          <w:rFonts w:ascii="Calibri Light" w:eastAsia="Liberation Serif" w:hAnsi="Calibri Light" w:cs="Calibri Light"/>
        </w:rPr>
        <w:t>ię przy</w:t>
      </w:r>
      <w:r w:rsidR="00D03172">
        <w:rPr>
          <w:rFonts w:ascii="Calibri Light" w:eastAsia="Liberation Serif" w:hAnsi="Calibri Light" w:cs="Calibri Light"/>
        </w:rPr>
        <w:t>:</w:t>
      </w:r>
      <w:r w:rsidR="00AF20C3" w:rsidRPr="00AF20C3">
        <w:rPr>
          <w:rFonts w:ascii="Calibri Light" w:eastAsia="Liberation Serif" w:hAnsi="Calibri Light" w:cs="Calibri Light"/>
        </w:rPr>
        <w:t xml:space="preserve"> </w:t>
      </w:r>
    </w:p>
    <w:p w14:paraId="49719F99" w14:textId="6FCB426D" w:rsidR="00AF20C3" w:rsidRPr="00D03172" w:rsidRDefault="00AF20C3" w:rsidP="00D03172">
      <w:pPr>
        <w:pStyle w:val="Akapitzlist"/>
        <w:spacing w:after="0"/>
        <w:ind w:left="284"/>
        <w:jc w:val="both"/>
        <w:rPr>
          <w:rFonts w:ascii="Calibri Light" w:eastAsia="Liberation Serif" w:hAnsi="Calibri Light" w:cs="Calibri Light"/>
          <w:i/>
          <w:iCs/>
          <w:lang w:eastAsia="en-US"/>
        </w:rPr>
      </w:pPr>
      <w:r w:rsidRPr="00D03172">
        <w:rPr>
          <w:rFonts w:ascii="Calibri Light" w:eastAsia="Liberation Serif" w:hAnsi="Calibri Light" w:cs="Calibri Light"/>
          <w:i/>
          <w:iCs/>
        </w:rPr>
        <w:t>Z</w:t>
      </w:r>
      <w:r w:rsidR="00D03172" w:rsidRPr="00D03172">
        <w:rPr>
          <w:rFonts w:ascii="Calibri Light" w:eastAsia="Liberation Serif" w:hAnsi="Calibri Light" w:cs="Calibri Light"/>
          <w:i/>
          <w:iCs/>
        </w:rPr>
        <w:t xml:space="preserve">espole </w:t>
      </w:r>
      <w:r w:rsidRPr="00D03172">
        <w:rPr>
          <w:rFonts w:ascii="Calibri Light" w:eastAsia="Liberation Serif" w:hAnsi="Calibri Light" w:cs="Calibri Light"/>
          <w:i/>
          <w:iCs/>
        </w:rPr>
        <w:t>S</w:t>
      </w:r>
      <w:r w:rsidR="00D03172" w:rsidRPr="00D03172">
        <w:rPr>
          <w:rFonts w:ascii="Calibri Light" w:eastAsia="Liberation Serif" w:hAnsi="Calibri Light" w:cs="Calibri Light"/>
          <w:i/>
          <w:iCs/>
        </w:rPr>
        <w:t xml:space="preserve">zkół </w:t>
      </w:r>
      <w:r w:rsidRPr="00D03172">
        <w:rPr>
          <w:rFonts w:ascii="Calibri Light" w:eastAsia="Liberation Serif" w:hAnsi="Calibri Light" w:cs="Calibri Light"/>
          <w:i/>
          <w:iCs/>
        </w:rPr>
        <w:t>Z</w:t>
      </w:r>
      <w:r w:rsidR="00D03172" w:rsidRPr="00D03172">
        <w:rPr>
          <w:rFonts w:ascii="Calibri Light" w:eastAsia="Liberation Serif" w:hAnsi="Calibri Light" w:cs="Calibri Light"/>
          <w:i/>
          <w:iCs/>
        </w:rPr>
        <w:t xml:space="preserve">awodowych w </w:t>
      </w:r>
      <w:r w:rsidRPr="00D03172">
        <w:rPr>
          <w:rFonts w:ascii="Calibri Light" w:eastAsia="Liberation Serif" w:hAnsi="Calibri Light" w:cs="Calibri Light"/>
          <w:i/>
          <w:iCs/>
        </w:rPr>
        <w:t>Ząbkowic</w:t>
      </w:r>
      <w:r w:rsidR="00D03172" w:rsidRPr="00D03172">
        <w:rPr>
          <w:rFonts w:ascii="Calibri Light" w:eastAsia="Liberation Serif" w:hAnsi="Calibri Light" w:cs="Calibri Light"/>
          <w:i/>
          <w:iCs/>
        </w:rPr>
        <w:t xml:space="preserve">ach </w:t>
      </w:r>
      <w:r w:rsidRPr="00D03172">
        <w:rPr>
          <w:rFonts w:ascii="Calibri Light" w:eastAsia="Liberation Serif" w:hAnsi="Calibri Light" w:cs="Calibri Light"/>
          <w:i/>
          <w:iCs/>
        </w:rPr>
        <w:t>Śląski</w:t>
      </w:r>
      <w:r w:rsidR="00D03172" w:rsidRPr="00D03172">
        <w:rPr>
          <w:rFonts w:ascii="Calibri Light" w:eastAsia="Liberation Serif" w:hAnsi="Calibri Light" w:cs="Calibri Light"/>
          <w:i/>
          <w:iCs/>
        </w:rPr>
        <w:t>ch</w:t>
      </w:r>
      <w:r w:rsidRPr="00D03172">
        <w:rPr>
          <w:rFonts w:ascii="Calibri Light" w:eastAsia="Liberation Serif" w:hAnsi="Calibri Light" w:cs="Calibri Light"/>
          <w:i/>
          <w:iCs/>
        </w:rPr>
        <w:t>, ul. Wrocławska 17</w:t>
      </w:r>
      <w:r w:rsidR="00D03172" w:rsidRPr="00D03172">
        <w:rPr>
          <w:rFonts w:ascii="Calibri Light" w:eastAsia="Liberation Serif" w:hAnsi="Calibri Light" w:cs="Calibri Light"/>
          <w:i/>
          <w:iCs/>
        </w:rPr>
        <w:t>,</w:t>
      </w:r>
      <w:r w:rsidRPr="00D03172">
        <w:rPr>
          <w:rFonts w:ascii="Calibri Light" w:eastAsia="Liberation Serif" w:hAnsi="Calibri Light" w:cs="Calibri Light"/>
          <w:i/>
          <w:iCs/>
        </w:rPr>
        <w:t xml:space="preserve"> </w:t>
      </w:r>
      <w:r w:rsidR="00D03172" w:rsidRPr="00D03172">
        <w:rPr>
          <w:rFonts w:ascii="Calibri Light" w:eastAsia="Liberation Serif" w:hAnsi="Calibri Light" w:cs="Calibri Light"/>
          <w:i/>
          <w:iCs/>
        </w:rPr>
        <w:t xml:space="preserve">57-200 Ząbkowice Śląskie </w:t>
      </w:r>
      <w:r w:rsidRPr="00D03172">
        <w:rPr>
          <w:rFonts w:ascii="Calibri Light" w:eastAsia="Liberation Serif" w:hAnsi="Calibri Light" w:cs="Calibri Light"/>
          <w:i/>
          <w:iCs/>
        </w:rPr>
        <w:t>(Część 1) Z</w:t>
      </w:r>
      <w:r w:rsidR="00D03172" w:rsidRPr="00D03172">
        <w:rPr>
          <w:rFonts w:ascii="Calibri Light" w:eastAsia="Liberation Serif" w:hAnsi="Calibri Light" w:cs="Calibri Light"/>
          <w:i/>
          <w:iCs/>
        </w:rPr>
        <w:t xml:space="preserve">espole </w:t>
      </w:r>
      <w:r w:rsidR="00D03172" w:rsidRPr="00D03172">
        <w:rPr>
          <w:rFonts w:ascii="Calibri Light" w:eastAsia="Liberation Serif" w:hAnsi="Calibri Light" w:cs="Calibri Light"/>
          <w:i/>
          <w:iCs/>
        </w:rPr>
        <w:t xml:space="preserve">Szkół </w:t>
      </w:r>
      <w:r w:rsidR="00D03172" w:rsidRPr="00D03172">
        <w:rPr>
          <w:rFonts w:ascii="Calibri Light" w:eastAsia="Liberation Serif" w:hAnsi="Calibri Light" w:cs="Calibri Light"/>
          <w:i/>
          <w:iCs/>
        </w:rPr>
        <w:t xml:space="preserve">Ponadpodstawowych w </w:t>
      </w:r>
      <w:r w:rsidRPr="00D03172">
        <w:rPr>
          <w:rFonts w:ascii="Calibri Light" w:eastAsia="Liberation Serif" w:hAnsi="Calibri Light" w:cs="Calibri Light"/>
          <w:i/>
          <w:iCs/>
        </w:rPr>
        <w:t>Ziębic</w:t>
      </w:r>
      <w:r w:rsidR="00D03172" w:rsidRPr="00D03172">
        <w:rPr>
          <w:rFonts w:ascii="Calibri Light" w:eastAsia="Liberation Serif" w:hAnsi="Calibri Light" w:cs="Calibri Light"/>
          <w:i/>
          <w:iCs/>
        </w:rPr>
        <w:t>ach</w:t>
      </w:r>
      <w:r w:rsidRPr="00D03172">
        <w:rPr>
          <w:rFonts w:ascii="Calibri Light" w:eastAsia="Liberation Serif" w:hAnsi="Calibri Light" w:cs="Calibri Light"/>
          <w:i/>
          <w:iCs/>
        </w:rPr>
        <w:t>, ul. Wojska Polskiego 3</w:t>
      </w:r>
      <w:r w:rsidR="00D03172" w:rsidRPr="00D03172">
        <w:rPr>
          <w:rFonts w:ascii="Calibri Light" w:eastAsia="Liberation Serif" w:hAnsi="Calibri Light" w:cs="Calibri Light"/>
          <w:i/>
          <w:iCs/>
        </w:rPr>
        <w:t xml:space="preserve">, 57-220 </w:t>
      </w:r>
      <w:r w:rsidRPr="00D03172">
        <w:rPr>
          <w:rFonts w:ascii="Calibri Light" w:eastAsia="Liberation Serif" w:hAnsi="Calibri Light" w:cs="Calibri Light"/>
          <w:i/>
          <w:iCs/>
        </w:rPr>
        <w:t>(Część 2)</w:t>
      </w:r>
    </w:p>
    <w:p w14:paraId="32FD1CE4" w14:textId="77777777" w:rsidR="009442B7" w:rsidRDefault="00722800" w:rsidP="009442B7">
      <w:pPr>
        <w:pStyle w:val="Akapitzlist"/>
        <w:numPr>
          <w:ilvl w:val="0"/>
          <w:numId w:val="28"/>
        </w:numPr>
        <w:spacing w:after="0"/>
        <w:ind w:left="284" w:hanging="284"/>
        <w:jc w:val="both"/>
        <w:rPr>
          <w:rFonts w:ascii="Calibri Light" w:eastAsia="Liberation Serif" w:hAnsi="Calibri Light" w:cs="Calibri Light"/>
          <w:lang w:eastAsia="en-US"/>
        </w:rPr>
      </w:pPr>
      <w:r w:rsidRPr="00D03172">
        <w:rPr>
          <w:rFonts w:ascii="Calibri Light" w:eastAsia="Liberation Serif" w:hAnsi="Calibri Light" w:cs="Calibri Light"/>
        </w:rPr>
        <w:t>Przedmiot zamówienia, o którym mowa w ust. 1 obejmuje</w:t>
      </w:r>
      <w:r w:rsidR="00402017" w:rsidRPr="00D03172">
        <w:rPr>
          <w:rFonts w:ascii="Calibri Light" w:eastAsia="Liberation Serif" w:hAnsi="Calibri Light" w:cs="Calibri Light"/>
        </w:rPr>
        <w:t>:</w:t>
      </w:r>
    </w:p>
    <w:p w14:paraId="04C1D4BD" w14:textId="1A25B0D2" w:rsidR="00AF20C3" w:rsidRPr="009442B7" w:rsidRDefault="00AF20C3" w:rsidP="009442B7">
      <w:pPr>
        <w:pStyle w:val="Akapitzlist"/>
        <w:spacing w:after="0"/>
        <w:ind w:left="284"/>
        <w:jc w:val="both"/>
        <w:rPr>
          <w:rFonts w:ascii="Calibri Light" w:eastAsia="Liberation Serif" w:hAnsi="Calibri Light" w:cs="Calibri Light"/>
          <w:i/>
          <w:iCs/>
          <w:lang w:eastAsia="en-US"/>
        </w:rPr>
      </w:pPr>
      <w:r w:rsidRPr="009442B7">
        <w:rPr>
          <w:rFonts w:ascii="Calibri Light" w:hAnsi="Calibri Light" w:cs="Calibri Light"/>
          <w:i/>
          <w:iCs/>
        </w:rPr>
        <w:t xml:space="preserve">Część Nr 1 </w:t>
      </w:r>
    </w:p>
    <w:p w14:paraId="1B0AFEF9" w14:textId="79CB518A" w:rsidR="00AF20C3" w:rsidRPr="009442B7" w:rsidRDefault="00AF20C3" w:rsidP="009442B7">
      <w:pPr>
        <w:pStyle w:val="Akapitzlist"/>
        <w:numPr>
          <w:ilvl w:val="0"/>
          <w:numId w:val="51"/>
        </w:numPr>
        <w:tabs>
          <w:tab w:val="num" w:pos="-360"/>
        </w:tabs>
        <w:spacing w:after="0"/>
        <w:jc w:val="both"/>
        <w:rPr>
          <w:rFonts w:ascii="Calibri Light" w:hAnsi="Calibri Light" w:cs="Calibri Light"/>
          <w:i/>
          <w:iCs/>
        </w:rPr>
      </w:pPr>
      <w:r w:rsidRPr="009442B7">
        <w:rPr>
          <w:rFonts w:ascii="Calibri Light" w:hAnsi="Calibri Light" w:cs="Calibri Light"/>
          <w:i/>
          <w:iCs/>
        </w:rPr>
        <w:t>wymiana zniszczonej nawierzchni poliuretanowej (tartanowej) boiska do piłki ręcznej i tenisa oraz boiska  do koszykówki,</w:t>
      </w:r>
    </w:p>
    <w:p w14:paraId="0FE465A9" w14:textId="219C43E4" w:rsidR="00AF20C3" w:rsidRPr="009442B7" w:rsidRDefault="00AF20C3" w:rsidP="009442B7">
      <w:pPr>
        <w:pStyle w:val="Akapitzlist"/>
        <w:numPr>
          <w:ilvl w:val="0"/>
          <w:numId w:val="51"/>
        </w:numPr>
        <w:tabs>
          <w:tab w:val="num" w:pos="-360"/>
        </w:tabs>
        <w:spacing w:after="0"/>
        <w:jc w:val="both"/>
        <w:rPr>
          <w:rFonts w:ascii="Calibri Light" w:hAnsi="Calibri Light" w:cs="Calibri Light"/>
          <w:i/>
          <w:iCs/>
        </w:rPr>
      </w:pPr>
      <w:r w:rsidRPr="009442B7">
        <w:rPr>
          <w:rFonts w:ascii="Calibri Light" w:hAnsi="Calibri Light" w:cs="Calibri Light"/>
          <w:i/>
          <w:iCs/>
        </w:rPr>
        <w:t>wymiana zniszczonej nawierzchni poliuretanowej (tartanowej) rozbiegu skoczni w dal z wymianą piasku oraz obramowania zeskoku,</w:t>
      </w:r>
    </w:p>
    <w:p w14:paraId="481CB7A5" w14:textId="30F54395" w:rsidR="00AF20C3" w:rsidRPr="009442B7" w:rsidRDefault="00AF20C3" w:rsidP="009442B7">
      <w:pPr>
        <w:pStyle w:val="Akapitzlist"/>
        <w:numPr>
          <w:ilvl w:val="0"/>
          <w:numId w:val="51"/>
        </w:numPr>
        <w:tabs>
          <w:tab w:val="num" w:pos="-360"/>
        </w:tabs>
        <w:spacing w:after="0"/>
        <w:jc w:val="both"/>
        <w:rPr>
          <w:rFonts w:ascii="Calibri Light" w:hAnsi="Calibri Light" w:cs="Calibri Light"/>
          <w:i/>
          <w:iCs/>
        </w:rPr>
      </w:pPr>
      <w:r w:rsidRPr="009442B7">
        <w:rPr>
          <w:rFonts w:ascii="Calibri Light" w:hAnsi="Calibri Light" w:cs="Calibri Light"/>
          <w:i/>
          <w:iCs/>
        </w:rPr>
        <w:t xml:space="preserve">wymianę </w:t>
      </w:r>
      <w:proofErr w:type="spellStart"/>
      <w:r w:rsidRPr="009442B7">
        <w:rPr>
          <w:rFonts w:ascii="Calibri Light" w:hAnsi="Calibri Light" w:cs="Calibri Light"/>
          <w:i/>
          <w:iCs/>
        </w:rPr>
        <w:t>piłkochwytów</w:t>
      </w:r>
      <w:proofErr w:type="spellEnd"/>
      <w:r w:rsidRPr="009442B7">
        <w:rPr>
          <w:rFonts w:ascii="Calibri Light" w:hAnsi="Calibri Light" w:cs="Calibri Light"/>
          <w:i/>
          <w:iCs/>
        </w:rPr>
        <w:t xml:space="preserve"> pomiędzy boiskami do piłki ręcznej a boiskiem do koszykówki,</w:t>
      </w:r>
    </w:p>
    <w:p w14:paraId="10BE1813" w14:textId="2F066E66" w:rsidR="00AF20C3" w:rsidRPr="009442B7" w:rsidRDefault="00AF20C3" w:rsidP="009442B7">
      <w:pPr>
        <w:pStyle w:val="Akapitzlist"/>
        <w:numPr>
          <w:ilvl w:val="0"/>
          <w:numId w:val="51"/>
        </w:numPr>
        <w:tabs>
          <w:tab w:val="num" w:pos="-360"/>
        </w:tabs>
        <w:spacing w:after="0"/>
        <w:jc w:val="both"/>
        <w:rPr>
          <w:rFonts w:ascii="Calibri Light" w:hAnsi="Calibri Light" w:cs="Calibri Light"/>
          <w:i/>
          <w:iCs/>
        </w:rPr>
      </w:pPr>
      <w:r w:rsidRPr="009442B7">
        <w:rPr>
          <w:rFonts w:ascii="Calibri Light" w:hAnsi="Calibri Light" w:cs="Calibri Light"/>
          <w:i/>
          <w:iCs/>
        </w:rPr>
        <w:t>montaż trybuny dwurzędowej dla 24 osób na podbudowie z kostki betonowej,</w:t>
      </w:r>
    </w:p>
    <w:p w14:paraId="67AE504A" w14:textId="5F3A14EA" w:rsidR="00AF20C3" w:rsidRPr="009442B7" w:rsidRDefault="00AF20C3" w:rsidP="009442B7">
      <w:pPr>
        <w:pStyle w:val="Akapitzlist"/>
        <w:numPr>
          <w:ilvl w:val="0"/>
          <w:numId w:val="51"/>
        </w:numPr>
        <w:tabs>
          <w:tab w:val="num" w:pos="-360"/>
        </w:tabs>
        <w:spacing w:after="0"/>
        <w:jc w:val="both"/>
        <w:rPr>
          <w:rFonts w:ascii="Calibri Light" w:hAnsi="Calibri Light" w:cs="Calibri Light"/>
          <w:i/>
          <w:iCs/>
        </w:rPr>
      </w:pPr>
      <w:r w:rsidRPr="009442B7">
        <w:rPr>
          <w:rFonts w:ascii="Calibri Light" w:hAnsi="Calibri Light" w:cs="Calibri Light"/>
          <w:i/>
          <w:iCs/>
        </w:rPr>
        <w:t>montaż stojaków na rowery w kształcie U – 3 komplety na istniejącej kostce betonowej,</w:t>
      </w:r>
    </w:p>
    <w:p w14:paraId="731CE3C7" w14:textId="77777777" w:rsidR="009442B7" w:rsidRPr="009442B7" w:rsidRDefault="00AF20C3" w:rsidP="009442B7">
      <w:pPr>
        <w:pStyle w:val="Akapitzlist"/>
        <w:numPr>
          <w:ilvl w:val="0"/>
          <w:numId w:val="51"/>
        </w:numPr>
        <w:tabs>
          <w:tab w:val="num" w:pos="-360"/>
        </w:tabs>
        <w:spacing w:after="0"/>
        <w:jc w:val="both"/>
        <w:rPr>
          <w:rFonts w:ascii="Calibri Light" w:hAnsi="Calibri Light" w:cs="Calibri Light"/>
          <w:i/>
          <w:iCs/>
        </w:rPr>
      </w:pPr>
      <w:r w:rsidRPr="009442B7">
        <w:rPr>
          <w:rFonts w:ascii="Calibri Light" w:hAnsi="Calibri Light" w:cs="Calibri Light"/>
          <w:i/>
          <w:iCs/>
        </w:rPr>
        <w:t>montaż urządzeń do rozgrzewki (</w:t>
      </w:r>
      <w:proofErr w:type="spellStart"/>
      <w:r w:rsidRPr="009442B7">
        <w:rPr>
          <w:rFonts w:ascii="Calibri Light" w:hAnsi="Calibri Light" w:cs="Calibri Light"/>
          <w:i/>
          <w:iCs/>
        </w:rPr>
        <w:t>orbitrek</w:t>
      </w:r>
      <w:proofErr w:type="spellEnd"/>
      <w:r w:rsidRPr="009442B7">
        <w:rPr>
          <w:rFonts w:ascii="Calibri Light" w:hAnsi="Calibri Light" w:cs="Calibri Light"/>
          <w:i/>
          <w:iCs/>
        </w:rPr>
        <w:t xml:space="preserve"> oraz twister – wahadło – biegacz).</w:t>
      </w:r>
    </w:p>
    <w:p w14:paraId="55A2EC8F" w14:textId="4374CE58" w:rsidR="00AF20C3" w:rsidRPr="009442B7" w:rsidRDefault="00AF20C3" w:rsidP="009442B7">
      <w:pPr>
        <w:tabs>
          <w:tab w:val="num" w:pos="-360"/>
        </w:tabs>
        <w:spacing w:after="0"/>
        <w:ind w:left="284"/>
        <w:jc w:val="both"/>
        <w:rPr>
          <w:rFonts w:ascii="Calibri Light" w:hAnsi="Calibri Light" w:cs="Calibri Light"/>
          <w:i/>
          <w:iCs/>
        </w:rPr>
      </w:pPr>
      <w:r w:rsidRPr="009442B7">
        <w:rPr>
          <w:rFonts w:ascii="Calibri Light" w:hAnsi="Calibri Light" w:cs="Calibri Light"/>
          <w:i/>
          <w:iCs/>
        </w:rPr>
        <w:t>Część Nr 2,</w:t>
      </w:r>
    </w:p>
    <w:p w14:paraId="665A0D14" w14:textId="144E55D9" w:rsidR="00AF20C3" w:rsidRPr="009442B7" w:rsidRDefault="00AF20C3" w:rsidP="009442B7">
      <w:pPr>
        <w:pStyle w:val="Akapitzlist"/>
        <w:numPr>
          <w:ilvl w:val="0"/>
          <w:numId w:val="52"/>
        </w:numPr>
        <w:tabs>
          <w:tab w:val="num" w:pos="-360"/>
        </w:tabs>
        <w:spacing w:after="0"/>
        <w:jc w:val="both"/>
        <w:rPr>
          <w:rFonts w:ascii="Calibri Light" w:hAnsi="Calibri Light" w:cs="Calibri Light"/>
          <w:i/>
          <w:iCs/>
        </w:rPr>
      </w:pPr>
      <w:r w:rsidRPr="009442B7">
        <w:rPr>
          <w:rFonts w:ascii="Calibri Light" w:hAnsi="Calibri Light" w:cs="Calibri Light"/>
          <w:i/>
          <w:iCs/>
        </w:rPr>
        <w:t>wymiana zniszczonej nawierzchni poliuretanowej (tartanowej) boiska do piłki ręcznej i tenisa oraz boiska do koszykówki,</w:t>
      </w:r>
    </w:p>
    <w:p w14:paraId="27B49E05" w14:textId="63B88A9E" w:rsidR="00AF20C3" w:rsidRPr="009442B7" w:rsidRDefault="00AF20C3" w:rsidP="009442B7">
      <w:pPr>
        <w:pStyle w:val="Akapitzlist"/>
        <w:numPr>
          <w:ilvl w:val="0"/>
          <w:numId w:val="52"/>
        </w:numPr>
        <w:tabs>
          <w:tab w:val="num" w:pos="-360"/>
        </w:tabs>
        <w:spacing w:after="0"/>
        <w:jc w:val="both"/>
        <w:rPr>
          <w:rFonts w:ascii="Calibri Light" w:hAnsi="Calibri Light" w:cs="Calibri Light"/>
          <w:i/>
          <w:iCs/>
        </w:rPr>
      </w:pPr>
      <w:r w:rsidRPr="009442B7">
        <w:rPr>
          <w:rFonts w:ascii="Calibri Light" w:hAnsi="Calibri Light" w:cs="Calibri Light"/>
          <w:i/>
          <w:iCs/>
        </w:rPr>
        <w:t>wymianę 139 siedzisk trybuny trzyrzędowej na 130 miejsc,</w:t>
      </w:r>
    </w:p>
    <w:p w14:paraId="571EF2EB" w14:textId="6589DF8B" w:rsidR="00AF20C3" w:rsidRPr="009442B7" w:rsidRDefault="00AF20C3" w:rsidP="009442B7">
      <w:pPr>
        <w:pStyle w:val="Akapitzlist"/>
        <w:numPr>
          <w:ilvl w:val="0"/>
          <w:numId w:val="52"/>
        </w:numPr>
        <w:tabs>
          <w:tab w:val="num" w:pos="-360"/>
        </w:tabs>
        <w:spacing w:after="0"/>
        <w:jc w:val="both"/>
        <w:rPr>
          <w:rFonts w:ascii="Calibri Light" w:hAnsi="Calibri Light" w:cs="Calibri Light"/>
          <w:i/>
          <w:iCs/>
        </w:rPr>
      </w:pPr>
      <w:r w:rsidRPr="009442B7">
        <w:rPr>
          <w:rFonts w:ascii="Calibri Light" w:hAnsi="Calibri Light" w:cs="Calibri Light"/>
          <w:i/>
          <w:iCs/>
        </w:rPr>
        <w:t>montaż stojaków na rowery w kształcie U – 3 komplety na istniejącej kostce betonowej,</w:t>
      </w:r>
    </w:p>
    <w:p w14:paraId="4C54B4BD" w14:textId="77777777" w:rsidR="009442B7" w:rsidRPr="009442B7" w:rsidRDefault="00AF20C3" w:rsidP="009442B7">
      <w:pPr>
        <w:pStyle w:val="Akapitzlist"/>
        <w:numPr>
          <w:ilvl w:val="0"/>
          <w:numId w:val="52"/>
        </w:numPr>
        <w:tabs>
          <w:tab w:val="num" w:pos="-360"/>
        </w:tabs>
        <w:spacing w:after="0"/>
        <w:jc w:val="both"/>
        <w:rPr>
          <w:rFonts w:ascii="Calibri Light" w:hAnsi="Calibri Light" w:cs="Calibri Light"/>
          <w:i/>
          <w:iCs/>
        </w:rPr>
      </w:pPr>
      <w:r w:rsidRPr="009442B7">
        <w:rPr>
          <w:rFonts w:ascii="Calibri Light" w:hAnsi="Calibri Light" w:cs="Calibri Light"/>
          <w:i/>
          <w:iCs/>
        </w:rPr>
        <w:t>montaż urządzeń do rozgrzewki (</w:t>
      </w:r>
      <w:proofErr w:type="spellStart"/>
      <w:r w:rsidRPr="009442B7">
        <w:rPr>
          <w:rFonts w:ascii="Calibri Light" w:hAnsi="Calibri Light" w:cs="Calibri Light"/>
          <w:i/>
          <w:iCs/>
        </w:rPr>
        <w:t>orbitrek</w:t>
      </w:r>
      <w:proofErr w:type="spellEnd"/>
      <w:r w:rsidRPr="009442B7">
        <w:rPr>
          <w:rFonts w:ascii="Calibri Light" w:hAnsi="Calibri Light" w:cs="Calibri Light"/>
          <w:i/>
          <w:iCs/>
        </w:rPr>
        <w:t xml:space="preserve"> oraz twister – wahadło – biegacz).</w:t>
      </w:r>
    </w:p>
    <w:p w14:paraId="4097D0FC" w14:textId="55F7A512" w:rsidR="00AF20C3" w:rsidRPr="009442B7" w:rsidRDefault="00AF20C3" w:rsidP="009442B7">
      <w:pPr>
        <w:tabs>
          <w:tab w:val="num" w:pos="-360"/>
        </w:tabs>
        <w:spacing w:after="0"/>
        <w:ind w:left="284"/>
        <w:jc w:val="both"/>
        <w:rPr>
          <w:rFonts w:ascii="Calibri Light" w:hAnsi="Calibri Light" w:cs="Calibri Light"/>
        </w:rPr>
      </w:pPr>
      <w:r w:rsidRPr="009442B7">
        <w:rPr>
          <w:rFonts w:ascii="Calibri Light" w:hAnsi="Calibri Light" w:cs="Calibri Light"/>
        </w:rPr>
        <w:t>Szczegółowy opis przedmiotu zamówienia określa: Projekt zagospodarowania działki dla zadania</w:t>
      </w:r>
      <w:r w:rsidR="009442B7" w:rsidRPr="009442B7">
        <w:rPr>
          <w:rFonts w:ascii="Calibri Light" w:hAnsi="Calibri Light" w:cs="Calibri Light"/>
        </w:rPr>
        <w:t xml:space="preserve"> </w:t>
      </w:r>
      <w:r w:rsidRPr="009442B7">
        <w:rPr>
          <w:rFonts w:ascii="Calibri Light" w:hAnsi="Calibri Light" w:cs="Calibri Light"/>
        </w:rPr>
        <w:t xml:space="preserve">pn. </w:t>
      </w:r>
      <w:r w:rsidRPr="009442B7">
        <w:rPr>
          <w:rFonts w:ascii="Calibri Light" w:hAnsi="Calibri Light" w:cs="Calibri Light"/>
          <w:i/>
          <w:iCs/>
        </w:rPr>
        <w:t xml:space="preserve">MODERNIZACJA BOISKA WIELOFUNKCYJNEGO ZSP ZIĘBICE </w:t>
      </w:r>
      <w:r w:rsidR="009442B7" w:rsidRPr="009442B7">
        <w:rPr>
          <w:rFonts w:ascii="Calibri Light" w:hAnsi="Calibri Light" w:cs="Calibri Light"/>
          <w:i/>
          <w:iCs/>
        </w:rPr>
        <w:t>/</w:t>
      </w:r>
      <w:r w:rsidRPr="009442B7">
        <w:rPr>
          <w:rFonts w:ascii="Calibri Light" w:hAnsi="Calibri Light" w:cs="Calibri Light"/>
          <w:i/>
          <w:iCs/>
        </w:rPr>
        <w:t xml:space="preserve"> MODERNIZACJA BOISKA WIELOFUNKCYJNEGO ZSZ ZĄBKOWICE ŚLĄSKIE </w:t>
      </w:r>
      <w:r w:rsidRPr="009442B7">
        <w:rPr>
          <w:rFonts w:ascii="Calibri Light" w:hAnsi="Calibri Light" w:cs="Calibri Light"/>
        </w:rPr>
        <w:t>autorstwa mgr inż. Grzegorza Papiernika oraz arch. Karoliny Urbańskiej.</w:t>
      </w:r>
    </w:p>
    <w:p w14:paraId="37344008" w14:textId="3F61ADEA" w:rsidR="00722800" w:rsidRPr="00AE2587" w:rsidRDefault="00722800" w:rsidP="00AE2587">
      <w:pPr>
        <w:numPr>
          <w:ilvl w:val="0"/>
          <w:numId w:val="28"/>
        </w:numPr>
        <w:tabs>
          <w:tab w:val="clear" w:pos="0"/>
          <w:tab w:val="num" w:pos="-360"/>
        </w:tabs>
        <w:suppressAutoHyphens/>
        <w:spacing w:after="0"/>
        <w:ind w:left="360"/>
        <w:jc w:val="both"/>
        <w:rPr>
          <w:rFonts w:ascii="Calibri Light" w:hAnsi="Calibri Light" w:cs="Calibri Light"/>
        </w:rPr>
      </w:pPr>
      <w:r w:rsidRPr="00AE2587">
        <w:rPr>
          <w:rFonts w:ascii="Calibri Light" w:eastAsia="Liberation Serif" w:hAnsi="Calibri Light" w:cs="Calibri Light"/>
        </w:rPr>
        <w:t xml:space="preserve">Protokolarne przekazanie placu budowy nastąpi w terminie 7 dni od </w:t>
      </w:r>
      <w:r w:rsidR="00AF20C3">
        <w:rPr>
          <w:rFonts w:ascii="Calibri Light" w:eastAsia="Liberation Serif" w:hAnsi="Calibri Light" w:cs="Calibri Light"/>
        </w:rPr>
        <w:t>zawarcia umowy</w:t>
      </w:r>
      <w:r w:rsidRPr="00AE2587">
        <w:rPr>
          <w:rFonts w:ascii="Calibri Light" w:eastAsia="Liberation Serif" w:hAnsi="Calibri Light" w:cs="Calibri Light"/>
        </w:rPr>
        <w:t>.</w:t>
      </w:r>
    </w:p>
    <w:p w14:paraId="6A894925" w14:textId="7465C0C2" w:rsidR="00722800" w:rsidRPr="00AE2587" w:rsidRDefault="00722800" w:rsidP="00AE2587">
      <w:pPr>
        <w:numPr>
          <w:ilvl w:val="0"/>
          <w:numId w:val="28"/>
        </w:numPr>
        <w:tabs>
          <w:tab w:val="clear" w:pos="0"/>
          <w:tab w:val="num" w:pos="-360"/>
        </w:tabs>
        <w:suppressAutoHyphens/>
        <w:spacing w:after="0"/>
        <w:ind w:left="360"/>
        <w:jc w:val="both"/>
        <w:rPr>
          <w:rFonts w:ascii="Calibri Light" w:hAnsi="Calibri Light" w:cs="Calibri Light"/>
        </w:rPr>
      </w:pPr>
      <w:r w:rsidRPr="00AE2587">
        <w:rPr>
          <w:rFonts w:ascii="Calibri Light" w:eastAsia="Liberation Serif" w:hAnsi="Calibri Light" w:cs="Calibri Light"/>
        </w:rPr>
        <w:lastRenderedPageBreak/>
        <w:t>Wykonawca wykona roboty budowlane z należytą starannością zgodnie z SWZ, projektem budowlanym, specyfikacją techniczną wykonania i odbioru robót budowlanych, ofertą Wykonawcy, zasadami wiedzy technicznej, obowiązującymi przepisami techniczno-budowlanymi i obowiązującymi normami oraz niniejszą umową.</w:t>
      </w:r>
    </w:p>
    <w:p w14:paraId="2FC81344" w14:textId="77777777" w:rsidR="00722800" w:rsidRPr="00AE2587" w:rsidRDefault="00722800" w:rsidP="00AE2587">
      <w:pPr>
        <w:numPr>
          <w:ilvl w:val="0"/>
          <w:numId w:val="28"/>
        </w:numPr>
        <w:tabs>
          <w:tab w:val="clear" w:pos="0"/>
          <w:tab w:val="num" w:pos="-360"/>
        </w:tabs>
        <w:suppressAutoHyphens/>
        <w:spacing w:after="0"/>
        <w:ind w:left="360"/>
        <w:jc w:val="both"/>
        <w:rPr>
          <w:rFonts w:ascii="Calibri Light" w:hAnsi="Calibri Light" w:cs="Calibri Light"/>
        </w:rPr>
      </w:pPr>
      <w:r w:rsidRPr="00AE2587">
        <w:rPr>
          <w:rFonts w:ascii="Calibri Light" w:eastAsia="Liberation Serif" w:hAnsi="Calibri Light" w:cs="Calibri Light"/>
          <w:bCs/>
        </w:rPr>
        <w:t xml:space="preserve">Wykonawca przedstawi do zatwierdzenia przez Zamawiającego: </w:t>
      </w:r>
    </w:p>
    <w:p w14:paraId="2997F717" w14:textId="77777777" w:rsidR="00722800" w:rsidRPr="00AE2587" w:rsidRDefault="00722800" w:rsidP="00AE2587">
      <w:pPr>
        <w:widowControl w:val="0"/>
        <w:numPr>
          <w:ilvl w:val="0"/>
          <w:numId w:val="47"/>
        </w:numPr>
        <w:autoSpaceDE w:val="0"/>
        <w:autoSpaceDN w:val="0"/>
        <w:spacing w:after="0"/>
        <w:ind w:right="-7"/>
        <w:jc w:val="both"/>
        <w:rPr>
          <w:rFonts w:ascii="Calibri Light" w:eastAsia="Liberation Serif" w:hAnsi="Calibri Light" w:cs="Calibri Light"/>
        </w:rPr>
      </w:pPr>
      <w:r w:rsidRPr="00AE2587">
        <w:rPr>
          <w:rFonts w:ascii="Calibri Light" w:eastAsia="Liberation Serif" w:hAnsi="Calibri Light" w:cs="Calibri Light"/>
        </w:rPr>
        <w:t>w terminie 7 dni od daty zawarcia niniejszej umowy - harmonogram rzeczowo-finansowy wykonania zakresu zadania który będzie określał etapy (części) jej realizacji i terminy ich wykonania. Zamawiający w terminie 7 dni ma obowiązek przyjąć przedstawiony harmonogram albo wprowadzić swoje uwagi, które Wykonawca zobowiązany jest uwzględnić. Warunkiem przystąpienia przez Wykonawcą do wykonania kolejnej, określonej w harmonogramie części Dokumentacji Projektowej jest uzyskanie akceptacji Zamawiającego części je poprzedzających;</w:t>
      </w:r>
    </w:p>
    <w:p w14:paraId="45EEE999" w14:textId="77777777" w:rsidR="00722800" w:rsidRPr="00AE2587" w:rsidRDefault="00722800" w:rsidP="00AE2587">
      <w:pPr>
        <w:widowControl w:val="0"/>
        <w:numPr>
          <w:ilvl w:val="0"/>
          <w:numId w:val="47"/>
        </w:numPr>
        <w:autoSpaceDE w:val="0"/>
        <w:autoSpaceDN w:val="0"/>
        <w:spacing w:after="0"/>
        <w:ind w:right="-7"/>
        <w:jc w:val="both"/>
        <w:rPr>
          <w:rFonts w:ascii="Calibri Light" w:eastAsia="Liberation Serif" w:hAnsi="Calibri Light" w:cs="Calibri Light"/>
        </w:rPr>
      </w:pPr>
      <w:r w:rsidRPr="00AE2587">
        <w:rPr>
          <w:rFonts w:ascii="Calibri Light" w:eastAsia="Liberation Serif" w:hAnsi="Calibri Light" w:cs="Calibri Light"/>
        </w:rPr>
        <w:t>w terminie – 7 dni od daty zawarcia niniejszej umowy harmonogram 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79846DEB" w14:textId="77777777" w:rsidR="00722800" w:rsidRPr="00AE2587" w:rsidRDefault="00722800" w:rsidP="00AE2587">
      <w:pPr>
        <w:widowControl w:val="0"/>
        <w:numPr>
          <w:ilvl w:val="0"/>
          <w:numId w:val="47"/>
        </w:numPr>
        <w:autoSpaceDE w:val="0"/>
        <w:autoSpaceDN w:val="0"/>
        <w:spacing w:after="0"/>
        <w:ind w:right="-7"/>
        <w:jc w:val="both"/>
        <w:rPr>
          <w:rFonts w:ascii="Calibri Light" w:eastAsia="Liberation Serif" w:hAnsi="Calibri Light" w:cs="Calibri Light"/>
        </w:rPr>
      </w:pPr>
      <w:r w:rsidRPr="00AE2587">
        <w:rPr>
          <w:rFonts w:ascii="Calibri Light" w:eastAsia="Liberation Serif" w:hAnsi="Calibri Light" w:cs="Calibri Light"/>
        </w:rPr>
        <w:t>w terminie – 7 dni od daty zawarcia niniejszej umowy</w:t>
      </w:r>
      <w:r w:rsidRPr="00AE2587">
        <w:rPr>
          <w:rFonts w:ascii="Calibri Light" w:eastAsia="Liberation Serif" w:hAnsi="Calibri Light" w:cs="Calibri Light"/>
          <w:b/>
        </w:rPr>
        <w:t xml:space="preserve"> </w:t>
      </w:r>
      <w:r w:rsidRPr="00AE2587">
        <w:rPr>
          <w:rFonts w:ascii="Calibri Light" w:eastAsia="Liberation Serif" w:hAnsi="Calibri Light" w:cs="Calibri Light"/>
        </w:rPr>
        <w:t>kosztorys  zgodny z ofertą;</w:t>
      </w:r>
    </w:p>
    <w:p w14:paraId="6879BA51" w14:textId="77777777" w:rsidR="00722800" w:rsidRPr="00AE2587" w:rsidRDefault="00722800" w:rsidP="00AE2587">
      <w:pPr>
        <w:widowControl w:val="0"/>
        <w:numPr>
          <w:ilvl w:val="0"/>
          <w:numId w:val="47"/>
        </w:numPr>
        <w:autoSpaceDE w:val="0"/>
        <w:autoSpaceDN w:val="0"/>
        <w:spacing w:after="0"/>
        <w:ind w:right="-7"/>
        <w:jc w:val="both"/>
        <w:rPr>
          <w:rFonts w:ascii="Calibri Light" w:eastAsia="Liberation Serif" w:hAnsi="Calibri Light" w:cs="Calibri Light"/>
        </w:rPr>
      </w:pPr>
      <w:r w:rsidRPr="00AE2587">
        <w:rPr>
          <w:rFonts w:ascii="Calibri Light" w:eastAsia="Liberation Serif" w:hAnsi="Calibri Light" w:cs="Calibri Light"/>
        </w:rPr>
        <w:t xml:space="preserve">Wykonawca zobowiązany jest współdziałać z Zamawiającym w celu sporządzenia i późniejszej aktualizacji harmonogramu rzeczowo finansowego przekazywanego do Instytucji Pośredniczącej. </w:t>
      </w:r>
    </w:p>
    <w:p w14:paraId="20EDAFA3" w14:textId="00FFC6D8" w:rsidR="00722800" w:rsidRPr="00AE2587" w:rsidRDefault="00722800" w:rsidP="00AE2587">
      <w:pPr>
        <w:widowControl w:val="0"/>
        <w:numPr>
          <w:ilvl w:val="0"/>
          <w:numId w:val="28"/>
        </w:numPr>
        <w:tabs>
          <w:tab w:val="left" w:pos="426"/>
        </w:tabs>
        <w:autoSpaceDE w:val="0"/>
        <w:autoSpaceDN w:val="0"/>
        <w:spacing w:after="0"/>
        <w:ind w:left="426" w:right="-7" w:hanging="426"/>
        <w:jc w:val="both"/>
        <w:rPr>
          <w:rFonts w:ascii="Calibri Light" w:eastAsia="Liberation Serif" w:hAnsi="Calibri Light" w:cs="Calibri Light"/>
        </w:rPr>
      </w:pPr>
      <w:r w:rsidRPr="00AE2587">
        <w:rPr>
          <w:rFonts w:ascii="Calibri Light" w:eastAsia="Liberation Serif" w:hAnsi="Calibri Light" w:cs="Calibri Light"/>
        </w:rPr>
        <w:t xml:space="preserve">Zaakceptowane przez Zamawiającego: harmonogram projektowy i </w:t>
      </w:r>
      <w:r w:rsidR="00AE2587">
        <w:rPr>
          <w:rFonts w:ascii="Calibri Light" w:eastAsia="Liberation Serif" w:hAnsi="Calibri Light" w:cs="Calibri Light"/>
        </w:rPr>
        <w:t>h</w:t>
      </w:r>
      <w:r w:rsidRPr="00AE2587">
        <w:rPr>
          <w:rFonts w:ascii="Calibri Light" w:eastAsia="Liberation Serif" w:hAnsi="Calibri Light" w:cs="Calibri Light"/>
        </w:rPr>
        <w:t>armonogram, zwane dalej łącznie „harmonogramami”, kosztorys zgodny z ofertą, stanowić będą załączniki do Umowy.</w:t>
      </w:r>
    </w:p>
    <w:p w14:paraId="5977BD81" w14:textId="77777777" w:rsidR="00722800" w:rsidRPr="00AE2587" w:rsidRDefault="00722800" w:rsidP="00AE2587">
      <w:pPr>
        <w:widowControl w:val="0"/>
        <w:numPr>
          <w:ilvl w:val="0"/>
          <w:numId w:val="28"/>
        </w:numPr>
        <w:tabs>
          <w:tab w:val="left" w:pos="426"/>
        </w:tabs>
        <w:autoSpaceDE w:val="0"/>
        <w:autoSpaceDN w:val="0"/>
        <w:spacing w:after="0"/>
        <w:ind w:left="426" w:right="-7" w:hanging="426"/>
        <w:jc w:val="both"/>
        <w:rPr>
          <w:rFonts w:ascii="Calibri Light" w:eastAsia="Liberation Serif" w:hAnsi="Calibri Light" w:cs="Calibri Light"/>
        </w:rPr>
      </w:pPr>
      <w:r w:rsidRPr="00AE2587">
        <w:rPr>
          <w:rFonts w:ascii="Calibri Light" w:eastAsia="Liberation Serif" w:hAnsi="Calibri Light" w:cs="Calibri Light"/>
        </w:rPr>
        <w:t>Postęp robót winien odpowiadać harmonogramom, a zachowanie uzgodnionych terminów jest podstawowym obowiązkiem Wykonawcy.</w:t>
      </w:r>
    </w:p>
    <w:p w14:paraId="61ADEE07" w14:textId="77777777" w:rsidR="00722800" w:rsidRPr="00AE2587" w:rsidRDefault="00722800" w:rsidP="00AE2587">
      <w:pPr>
        <w:widowControl w:val="0"/>
        <w:numPr>
          <w:ilvl w:val="0"/>
          <w:numId w:val="28"/>
        </w:numPr>
        <w:tabs>
          <w:tab w:val="left" w:pos="426"/>
        </w:tabs>
        <w:autoSpaceDE w:val="0"/>
        <w:autoSpaceDN w:val="0"/>
        <w:spacing w:after="0"/>
        <w:ind w:left="426" w:right="-7" w:hanging="426"/>
        <w:jc w:val="both"/>
        <w:rPr>
          <w:rFonts w:ascii="Calibri Light" w:eastAsia="Liberation Serif" w:hAnsi="Calibri Light" w:cs="Calibri Light"/>
        </w:rPr>
      </w:pPr>
      <w:r w:rsidRPr="00AE2587">
        <w:rPr>
          <w:rFonts w:ascii="Calibri Light" w:eastAsia="Liberation Serif" w:hAnsi="Calibri Light" w:cs="Calibri Light"/>
        </w:rPr>
        <w:t>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68917F85" w14:textId="77777777" w:rsidR="00722800" w:rsidRPr="00AE2587" w:rsidRDefault="00722800" w:rsidP="00AE2587">
      <w:pPr>
        <w:widowControl w:val="0"/>
        <w:numPr>
          <w:ilvl w:val="0"/>
          <w:numId w:val="28"/>
        </w:numPr>
        <w:tabs>
          <w:tab w:val="left" w:pos="426"/>
        </w:tabs>
        <w:autoSpaceDE w:val="0"/>
        <w:autoSpaceDN w:val="0"/>
        <w:spacing w:after="0"/>
        <w:ind w:left="426" w:right="-7" w:hanging="426"/>
        <w:jc w:val="both"/>
        <w:rPr>
          <w:rFonts w:ascii="Calibri Light" w:eastAsia="Liberation Serif" w:hAnsi="Calibri Light" w:cs="Calibri Light"/>
        </w:rPr>
      </w:pPr>
      <w:r w:rsidRPr="00AE2587">
        <w:rPr>
          <w:rFonts w:ascii="Calibri Light" w:eastAsia="Liberation Serif" w:hAnsi="Calibri Light" w:cs="Calibri Light"/>
        </w:rPr>
        <w:t>Wykonawca, wyłącznie na wniosek Zamawiającego, w przypadkach opóźnień w realizacji etapów inwestycji, opracuje w terminie trzech dni nowy, aktualny Harmonogram, zachowujący umowny termin zakończenia robót i przedłoży go do zatwierdzenia Zamawiającemu.</w:t>
      </w:r>
    </w:p>
    <w:p w14:paraId="30D6109F" w14:textId="77777777" w:rsidR="00722800" w:rsidRPr="00AE2587" w:rsidRDefault="00722800" w:rsidP="00AE2587">
      <w:pPr>
        <w:widowControl w:val="0"/>
        <w:numPr>
          <w:ilvl w:val="0"/>
          <w:numId w:val="28"/>
        </w:numPr>
        <w:tabs>
          <w:tab w:val="left" w:pos="426"/>
        </w:tabs>
        <w:autoSpaceDE w:val="0"/>
        <w:autoSpaceDN w:val="0"/>
        <w:spacing w:after="0"/>
        <w:ind w:left="426" w:right="-7" w:hanging="426"/>
        <w:jc w:val="both"/>
        <w:rPr>
          <w:rFonts w:ascii="Calibri Light" w:eastAsia="Liberation Serif" w:hAnsi="Calibri Light" w:cs="Calibri Light"/>
        </w:rPr>
      </w:pPr>
      <w:r w:rsidRPr="00AE2587">
        <w:rPr>
          <w:rFonts w:ascii="Calibri Light" w:eastAsia="Liberation Serif" w:hAnsi="Calibri Light" w:cs="Calibri Light"/>
        </w:rPr>
        <w:t>W przypadku zmiany terminu końcowego robót dokonanego w oparciu o dopuszczalne zmiany wskazane w umowie,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1F486E8B" w14:textId="77777777" w:rsidR="00722800" w:rsidRPr="00AE2587" w:rsidRDefault="00722800" w:rsidP="00AE2587">
      <w:pPr>
        <w:widowControl w:val="0"/>
        <w:numPr>
          <w:ilvl w:val="0"/>
          <w:numId w:val="28"/>
        </w:numPr>
        <w:tabs>
          <w:tab w:val="left" w:pos="426"/>
        </w:tabs>
        <w:autoSpaceDE w:val="0"/>
        <w:autoSpaceDN w:val="0"/>
        <w:spacing w:after="0"/>
        <w:ind w:left="426" w:right="-7" w:hanging="426"/>
        <w:jc w:val="both"/>
        <w:rPr>
          <w:rFonts w:ascii="Calibri Light" w:eastAsia="Liberation Serif" w:hAnsi="Calibri Light" w:cs="Calibri Light"/>
        </w:rPr>
      </w:pPr>
      <w:r w:rsidRPr="00AE2587">
        <w:rPr>
          <w:rFonts w:ascii="Calibri Light" w:eastAsia="Liberation Serif" w:hAnsi="Calibri Light" w:cs="Calibri Light"/>
        </w:rPr>
        <w:t>Każda zmiana harmonogramów wymaga formy pisemnej.</w:t>
      </w:r>
    </w:p>
    <w:p w14:paraId="1D102B46" w14:textId="228A60DD"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xml:space="preserve">§ </w:t>
      </w:r>
      <w:r w:rsidR="0033636F" w:rsidRPr="00AE2587">
        <w:rPr>
          <w:rFonts w:ascii="Calibri Light" w:hAnsi="Calibri Light" w:cs="Calibri Light"/>
          <w:b/>
        </w:rPr>
        <w:t>2</w:t>
      </w:r>
      <w:r w:rsidRPr="00AE2587">
        <w:rPr>
          <w:rFonts w:ascii="Calibri Light" w:hAnsi="Calibri Light" w:cs="Calibri Light"/>
          <w:b/>
        </w:rPr>
        <w:t xml:space="preserve"> </w:t>
      </w:r>
    </w:p>
    <w:p w14:paraId="1058E903" w14:textId="77777777" w:rsidR="00BE2F11" w:rsidRPr="00AE2587" w:rsidRDefault="00BE2F11" w:rsidP="008F2BBD">
      <w:pPr>
        <w:spacing w:after="0"/>
        <w:jc w:val="center"/>
        <w:rPr>
          <w:rFonts w:ascii="Calibri Light" w:hAnsi="Calibri Light" w:cs="Calibri Light"/>
          <w:b/>
        </w:rPr>
      </w:pPr>
      <w:r w:rsidRPr="00AE2587">
        <w:rPr>
          <w:rFonts w:ascii="Calibri Light" w:hAnsi="Calibri Light" w:cs="Calibri Light"/>
          <w:b/>
        </w:rPr>
        <w:t>TERMIN REALIZACJI</w:t>
      </w:r>
    </w:p>
    <w:p w14:paraId="4E6597BD" w14:textId="0DB39773" w:rsidR="00AE2587" w:rsidRPr="00726A4E" w:rsidRDefault="00722800" w:rsidP="00402017">
      <w:pPr>
        <w:widowControl w:val="0"/>
        <w:numPr>
          <w:ilvl w:val="0"/>
          <w:numId w:val="46"/>
        </w:numPr>
        <w:suppressAutoHyphens/>
        <w:autoSpaceDE w:val="0"/>
        <w:autoSpaceDN w:val="0"/>
        <w:spacing w:after="0" w:line="240" w:lineRule="auto"/>
        <w:ind w:left="426" w:hanging="426"/>
        <w:jc w:val="both"/>
        <w:rPr>
          <w:rFonts w:ascii="Calibri Light" w:hAnsi="Calibri Light" w:cs="Calibri Light"/>
        </w:rPr>
      </w:pPr>
      <w:bookmarkStart w:id="1" w:name="_Hlk115336994"/>
      <w:r w:rsidRPr="00AE2587">
        <w:rPr>
          <w:rFonts w:ascii="Calibri Light" w:eastAsia="SimSun" w:hAnsi="Calibri Light" w:cs="Calibri Light"/>
          <w:lang w:eastAsia="zh-CN" w:bidi="ar"/>
        </w:rPr>
        <w:t xml:space="preserve">Termin realizacji zamówienia nastąpi nie później niż do </w:t>
      </w:r>
      <w:r w:rsidR="003A4FE9">
        <w:rPr>
          <w:rFonts w:ascii="Calibri Light" w:eastAsia="SimSun" w:hAnsi="Calibri Light" w:cs="Calibri Light"/>
          <w:b/>
          <w:lang w:eastAsia="zh-CN" w:bidi="ar"/>
        </w:rPr>
        <w:t>60 dnia od zawarcia umowy.</w:t>
      </w:r>
      <w:r w:rsidR="00AE2587">
        <w:rPr>
          <w:rFonts w:ascii="Calibri Light" w:eastAsia="SimSun" w:hAnsi="Calibri Light" w:cs="Calibri Light"/>
          <w:bCs/>
          <w:lang w:eastAsia="zh-CN" w:bidi="ar"/>
        </w:rPr>
        <w:t xml:space="preserve"> </w:t>
      </w:r>
    </w:p>
    <w:bookmarkEnd w:id="1"/>
    <w:p w14:paraId="1D272484" w14:textId="767E4316" w:rsidR="00722800" w:rsidRPr="00AE2587" w:rsidRDefault="00722800" w:rsidP="004F674F">
      <w:pPr>
        <w:widowControl w:val="0"/>
        <w:numPr>
          <w:ilvl w:val="0"/>
          <w:numId w:val="46"/>
        </w:numPr>
        <w:suppressAutoHyphens/>
        <w:autoSpaceDE w:val="0"/>
        <w:autoSpaceDN w:val="0"/>
        <w:spacing w:after="0"/>
        <w:ind w:left="426" w:hanging="426"/>
        <w:jc w:val="both"/>
        <w:rPr>
          <w:rFonts w:ascii="Calibri Light" w:eastAsia="Times New Roman" w:hAnsi="Calibri Light" w:cs="Calibri Light"/>
          <w:b/>
          <w:color w:val="FF0000"/>
          <w:lang w:eastAsia="pl-PL"/>
        </w:rPr>
      </w:pPr>
      <w:r w:rsidRPr="00AE2587">
        <w:rPr>
          <w:rFonts w:ascii="Calibri Light" w:eastAsia="Times New Roman" w:hAnsi="Calibri Light" w:cs="Calibri Light"/>
          <w:bCs/>
          <w:lang w:eastAsia="pl-PL"/>
        </w:rPr>
        <w:t xml:space="preserve">Przez wykonanie całości Przedmiotu Umowy uważa się zakończenie wszelkich prac budowlanych potwierdzone </w:t>
      </w:r>
      <w:r w:rsidR="00402017">
        <w:rPr>
          <w:rFonts w:ascii="Calibri Light" w:eastAsia="Times New Roman" w:hAnsi="Calibri Light" w:cs="Calibri Light"/>
          <w:bCs/>
          <w:lang w:eastAsia="pl-PL"/>
        </w:rPr>
        <w:t xml:space="preserve">oświadczeniem Wykonawcy oraz kierownika budowy, </w:t>
      </w:r>
      <w:r w:rsidRPr="00AE2587">
        <w:rPr>
          <w:rFonts w:ascii="Calibri Light" w:eastAsia="Times New Roman" w:hAnsi="Calibri Light" w:cs="Calibri Light"/>
          <w:bCs/>
          <w:lang w:eastAsia="pl-PL"/>
        </w:rPr>
        <w:t>podpisanie przez Strony protokołu odbioru końcowego bez zastrzeżeń w terminach i na zasadach opisanych jw. oraz uzyskanie pozwolenia na użytkowanie wykonanej inwestycji.</w:t>
      </w:r>
    </w:p>
    <w:p w14:paraId="31CCBC07" w14:textId="464CD885" w:rsidR="00722E2A" w:rsidRPr="003A4FE9" w:rsidRDefault="00722800" w:rsidP="003A4FE9">
      <w:pPr>
        <w:widowControl w:val="0"/>
        <w:numPr>
          <w:ilvl w:val="0"/>
          <w:numId w:val="46"/>
        </w:numPr>
        <w:suppressAutoHyphens/>
        <w:autoSpaceDE w:val="0"/>
        <w:autoSpaceDN w:val="0"/>
        <w:spacing w:after="0"/>
        <w:ind w:left="426" w:hanging="426"/>
        <w:jc w:val="both"/>
        <w:rPr>
          <w:rFonts w:ascii="Calibri Light" w:eastAsia="Times New Roman" w:hAnsi="Calibri Light" w:cs="Calibri Light"/>
          <w:b/>
          <w:color w:val="FF0000"/>
          <w:lang w:eastAsia="pl-PL"/>
        </w:rPr>
      </w:pPr>
      <w:r w:rsidRPr="00AE2587">
        <w:rPr>
          <w:rFonts w:ascii="Calibri Light" w:eastAsia="Times New Roman" w:hAnsi="Calibri Light" w:cs="Calibri Light"/>
          <w:bCs/>
          <w:lang w:eastAsia="pl-PL"/>
        </w:rPr>
        <w:t>Wykonawca po zakończeniu realizacji Przedmiotu Umowy przekaże Zamawiającemu wraz ze zgłoszeniem zakończenia Przedmiotu Umowy, dokumentację powykonawczą oraz świadectwa jakości wyrobu a także dokumenty potwierdzające zgodność realizacji prac</w:t>
      </w:r>
      <w:r w:rsidR="002501B8">
        <w:rPr>
          <w:rFonts w:ascii="Calibri Light" w:eastAsia="Times New Roman" w:hAnsi="Calibri Light" w:cs="Calibri Light"/>
          <w:bCs/>
          <w:lang w:eastAsia="pl-PL"/>
        </w:rPr>
        <w:t>.</w:t>
      </w:r>
    </w:p>
    <w:p w14:paraId="74F17800" w14:textId="6B40D8DE"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xml:space="preserve">§ </w:t>
      </w:r>
      <w:r w:rsidR="0033636F" w:rsidRPr="00AE2587">
        <w:rPr>
          <w:rFonts w:ascii="Calibri Light" w:hAnsi="Calibri Light" w:cs="Calibri Light"/>
          <w:b/>
        </w:rPr>
        <w:t>3</w:t>
      </w:r>
    </w:p>
    <w:p w14:paraId="6E957E0D"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lastRenderedPageBreak/>
        <w:t>ODBIORY ROBÓT</w:t>
      </w:r>
    </w:p>
    <w:p w14:paraId="7811A1D8" w14:textId="77777777" w:rsidR="00BE2F11" w:rsidRPr="00AE2587" w:rsidRDefault="00BE2F11" w:rsidP="005A0327">
      <w:pPr>
        <w:pStyle w:val="Akapitzlist"/>
        <w:numPr>
          <w:ilvl w:val="0"/>
          <w:numId w:val="1"/>
        </w:numPr>
        <w:spacing w:after="0"/>
        <w:ind w:left="426" w:hanging="426"/>
        <w:jc w:val="both"/>
        <w:rPr>
          <w:rFonts w:ascii="Calibri Light" w:hAnsi="Calibri Light" w:cs="Calibri Light"/>
        </w:rPr>
      </w:pPr>
      <w:r w:rsidRPr="00AE2587">
        <w:rPr>
          <w:rFonts w:ascii="Calibri Light" w:hAnsi="Calibri Light" w:cs="Calibri Light"/>
        </w:rPr>
        <w:t>Ustala się następujące rodzaje odbiorów robót:</w:t>
      </w:r>
    </w:p>
    <w:p w14:paraId="577AD5AD" w14:textId="77777777" w:rsidR="00BE2F11" w:rsidRPr="00AE2587" w:rsidRDefault="00BE2F11" w:rsidP="005A0327">
      <w:pPr>
        <w:pStyle w:val="Akapitzlist"/>
        <w:numPr>
          <w:ilvl w:val="0"/>
          <w:numId w:val="2"/>
        </w:numPr>
        <w:spacing w:after="0"/>
        <w:jc w:val="both"/>
        <w:rPr>
          <w:rFonts w:ascii="Calibri Light" w:hAnsi="Calibri Light" w:cs="Calibri Light"/>
        </w:rPr>
      </w:pPr>
      <w:r w:rsidRPr="00AE2587">
        <w:rPr>
          <w:rFonts w:ascii="Calibri Light" w:hAnsi="Calibri Light" w:cs="Calibri Light"/>
        </w:rPr>
        <w:t>odbiór robót zanikających i ulegających zakryciu,</w:t>
      </w:r>
    </w:p>
    <w:p w14:paraId="1E643194" w14:textId="3C3D99EB" w:rsidR="00BE2F11" w:rsidRPr="00AE2587" w:rsidRDefault="00BE2F11" w:rsidP="005A0327">
      <w:pPr>
        <w:pStyle w:val="Akapitzlist"/>
        <w:numPr>
          <w:ilvl w:val="0"/>
          <w:numId w:val="2"/>
        </w:numPr>
        <w:spacing w:after="0"/>
        <w:jc w:val="both"/>
        <w:rPr>
          <w:rFonts w:ascii="Calibri Light" w:hAnsi="Calibri Light" w:cs="Calibri Light"/>
        </w:rPr>
      </w:pPr>
      <w:r w:rsidRPr="00AE2587">
        <w:rPr>
          <w:rFonts w:ascii="Calibri Light" w:hAnsi="Calibri Light" w:cs="Calibri Light"/>
        </w:rPr>
        <w:t>odbiór częściowy</w:t>
      </w:r>
      <w:r w:rsidR="00D86B55" w:rsidRPr="00AE2587">
        <w:rPr>
          <w:rFonts w:ascii="Calibri Light" w:hAnsi="Calibri Light" w:cs="Calibri Light"/>
        </w:rPr>
        <w:t>,</w:t>
      </w:r>
    </w:p>
    <w:p w14:paraId="04CECB8B" w14:textId="77777777" w:rsidR="00BE2F11" w:rsidRPr="00AE2587" w:rsidRDefault="00BE2F11" w:rsidP="005A0327">
      <w:pPr>
        <w:pStyle w:val="Akapitzlist"/>
        <w:numPr>
          <w:ilvl w:val="0"/>
          <w:numId w:val="2"/>
        </w:numPr>
        <w:spacing w:after="0"/>
        <w:jc w:val="both"/>
        <w:rPr>
          <w:rFonts w:ascii="Calibri Light" w:hAnsi="Calibri Light" w:cs="Calibri Light"/>
        </w:rPr>
      </w:pPr>
      <w:r w:rsidRPr="00AE2587">
        <w:rPr>
          <w:rFonts w:ascii="Calibri Light" w:hAnsi="Calibri Light" w:cs="Calibri Light"/>
        </w:rPr>
        <w:t>odbiór końcowy.</w:t>
      </w:r>
    </w:p>
    <w:p w14:paraId="0C633FA2" w14:textId="77777777" w:rsidR="00BE2F11" w:rsidRPr="00AE2587" w:rsidRDefault="00BE2F11" w:rsidP="005A0327">
      <w:pPr>
        <w:pStyle w:val="Akapitzlist"/>
        <w:numPr>
          <w:ilvl w:val="0"/>
          <w:numId w:val="1"/>
        </w:numPr>
        <w:spacing w:after="0"/>
        <w:ind w:left="426" w:hanging="426"/>
        <w:jc w:val="both"/>
        <w:rPr>
          <w:rFonts w:ascii="Calibri Light" w:hAnsi="Calibri Light" w:cs="Calibri Light"/>
        </w:rPr>
      </w:pPr>
      <w:r w:rsidRPr="00AE2587">
        <w:rPr>
          <w:rFonts w:ascii="Calibri Light" w:hAnsi="Calibri Light" w:cs="Calibri Light"/>
        </w:rPr>
        <w:t>Odbioru robót zanikających i ulegających zakryciu dokonuje upoważniony inspektor nadzoru inwestorskiego na wniosek Wykonawcy – w postaci wpisu w dzienniku budowy.</w:t>
      </w:r>
    </w:p>
    <w:p w14:paraId="568CDCCD" w14:textId="668CFFFA" w:rsidR="00BE2F11" w:rsidRPr="00AE2587" w:rsidRDefault="00BE2F11" w:rsidP="005A0327">
      <w:pPr>
        <w:pStyle w:val="Akapitzlist"/>
        <w:numPr>
          <w:ilvl w:val="0"/>
          <w:numId w:val="1"/>
        </w:numPr>
        <w:spacing w:after="0"/>
        <w:ind w:left="426" w:hanging="426"/>
        <w:jc w:val="both"/>
        <w:rPr>
          <w:rFonts w:ascii="Calibri Light" w:hAnsi="Calibri Light" w:cs="Calibri Light"/>
        </w:rPr>
      </w:pPr>
      <w:r w:rsidRPr="00AE2587">
        <w:rPr>
          <w:rFonts w:ascii="Calibri Light" w:hAnsi="Calibri Light" w:cs="Calibri Light"/>
        </w:rPr>
        <w:t>Odbiory częściowe dokonywane będą na wniosek Wykonawcy zgodnie z harmonogramem rzeczowo - finansowym oraz rzeczywistym postępem prac</w:t>
      </w:r>
      <w:r w:rsidR="002328DA" w:rsidRPr="00AE2587">
        <w:rPr>
          <w:rFonts w:ascii="Calibri Light" w:hAnsi="Calibri Light" w:cs="Calibri Light"/>
        </w:rPr>
        <w:t>.</w:t>
      </w:r>
    </w:p>
    <w:p w14:paraId="58FCFCF8" w14:textId="77777777" w:rsidR="003A6B00" w:rsidRPr="00AE2587" w:rsidRDefault="003A6B00" w:rsidP="005A0327">
      <w:pPr>
        <w:pStyle w:val="Akapitzlist"/>
        <w:numPr>
          <w:ilvl w:val="0"/>
          <w:numId w:val="1"/>
        </w:numPr>
        <w:ind w:left="426" w:hanging="426"/>
        <w:jc w:val="both"/>
        <w:rPr>
          <w:rFonts w:ascii="Calibri Light" w:hAnsi="Calibri Light" w:cs="Calibri Light"/>
          <w:bCs/>
        </w:rPr>
      </w:pPr>
      <w:r w:rsidRPr="00AE2587">
        <w:rPr>
          <w:rFonts w:ascii="Calibri Light" w:hAnsi="Calibri Light" w:cs="Calibri Light"/>
          <w:bCs/>
        </w:rPr>
        <w:t>Wymagane jest aby Podwykonawcy oraz dalsi Podwykonawcy, którzy wykonali przedmioty swoich umów i otrzymali całość należnego im wynagrodzenia składali oświadczenia z datą pewną jednoznacznie potwierdzające powyższe fakty.</w:t>
      </w:r>
    </w:p>
    <w:p w14:paraId="7C81A86E" w14:textId="2F8E62E1" w:rsidR="00BE2F11" w:rsidRPr="00AE2587" w:rsidRDefault="00BE2F11" w:rsidP="005A0327">
      <w:pPr>
        <w:pStyle w:val="Akapitzlist"/>
        <w:numPr>
          <w:ilvl w:val="0"/>
          <w:numId w:val="1"/>
        </w:numPr>
        <w:spacing w:after="0"/>
        <w:ind w:left="426" w:hanging="426"/>
        <w:jc w:val="both"/>
        <w:rPr>
          <w:rFonts w:ascii="Calibri Light" w:hAnsi="Calibri Light" w:cs="Calibri Light"/>
        </w:rPr>
      </w:pPr>
      <w:r w:rsidRPr="00AE2587">
        <w:rPr>
          <w:rFonts w:ascii="Calibri Light" w:hAnsi="Calibri Light" w:cs="Calibri Light"/>
        </w:rPr>
        <w:t xml:space="preserve">Potwierdzeniem dokonania odbioru częściowego będzie podpisany przez przedstawiciela Zamawiającego oraz inspektora nadzoru </w:t>
      </w:r>
      <w:r w:rsidR="004F674F">
        <w:rPr>
          <w:rFonts w:ascii="Calibri Light" w:hAnsi="Calibri Light" w:cs="Calibri Light"/>
        </w:rPr>
        <w:t xml:space="preserve">inwestorskiego </w:t>
      </w:r>
      <w:r w:rsidRPr="00AE2587">
        <w:rPr>
          <w:rFonts w:ascii="Calibri Light" w:hAnsi="Calibri Light" w:cs="Calibri Light"/>
        </w:rPr>
        <w:t xml:space="preserve">protokół odbioru częściowego.  </w:t>
      </w:r>
    </w:p>
    <w:p w14:paraId="15278B36" w14:textId="77777777" w:rsidR="00BE2F11" w:rsidRPr="00AE2587" w:rsidRDefault="00BE2F11" w:rsidP="005A0327">
      <w:pPr>
        <w:pStyle w:val="Akapitzlist"/>
        <w:numPr>
          <w:ilvl w:val="0"/>
          <w:numId w:val="1"/>
        </w:numPr>
        <w:spacing w:after="0"/>
        <w:ind w:left="426" w:hanging="426"/>
        <w:jc w:val="both"/>
        <w:rPr>
          <w:rFonts w:ascii="Calibri Light" w:hAnsi="Calibri Light" w:cs="Calibri Light"/>
        </w:rPr>
      </w:pPr>
      <w:r w:rsidRPr="00AE2587">
        <w:rPr>
          <w:rFonts w:ascii="Calibri Light" w:hAnsi="Calibri Light" w:cs="Calibri Light"/>
        </w:rPr>
        <w:t>Odbiór końcowy dokonany zostanie na następujących zasadach:</w:t>
      </w:r>
    </w:p>
    <w:p w14:paraId="291444DA" w14:textId="1232AB46" w:rsidR="00BE2F11" w:rsidRPr="00AE2587" w:rsidRDefault="00BE2F11" w:rsidP="005A0327">
      <w:pPr>
        <w:pStyle w:val="Akapitzlist"/>
        <w:numPr>
          <w:ilvl w:val="0"/>
          <w:numId w:val="3"/>
        </w:numPr>
        <w:spacing w:after="0"/>
        <w:jc w:val="both"/>
        <w:rPr>
          <w:rFonts w:ascii="Calibri Light" w:hAnsi="Calibri Light" w:cs="Calibri Light"/>
        </w:rPr>
      </w:pPr>
      <w:bookmarkStart w:id="2" w:name="_Hlk536605657"/>
      <w:bookmarkStart w:id="3" w:name="_Hlk536605578"/>
      <w:r w:rsidRPr="00AE2587">
        <w:rPr>
          <w:rFonts w:ascii="Calibri Light" w:hAnsi="Calibri Light" w:cs="Calibri Light"/>
        </w:rPr>
        <w:t xml:space="preserve">Odbioru </w:t>
      </w:r>
      <w:bookmarkStart w:id="4" w:name="_Hlk536605914"/>
      <w:r w:rsidRPr="00AE2587">
        <w:rPr>
          <w:rFonts w:ascii="Calibri Light" w:hAnsi="Calibri Light" w:cs="Calibri Light"/>
        </w:rPr>
        <w:t>końcowego dokonuje się po całkowity</w:t>
      </w:r>
      <w:r w:rsidR="0033636F" w:rsidRPr="00AE2587">
        <w:rPr>
          <w:rFonts w:ascii="Calibri Light" w:hAnsi="Calibri Light" w:cs="Calibri Light"/>
        </w:rPr>
        <w:t xml:space="preserve">m zakończeniu wszystkich robót </w:t>
      </w:r>
      <w:r w:rsidRPr="00AE2587">
        <w:rPr>
          <w:rFonts w:ascii="Calibri Light" w:hAnsi="Calibri Light" w:cs="Calibri Light"/>
        </w:rPr>
        <w:t xml:space="preserve">składających się na przedmiot umowy na podstawie oświadczenia kierownika budowy oraz innych czynności przewidzianych przepisami ustawy Prawo budowlane, potwierdzonych przez Zamawiającego. Potwierdzenie takie następuje po usunięciu wszystkich wad stwierdzonych przez </w:t>
      </w:r>
      <w:bookmarkEnd w:id="4"/>
      <w:r w:rsidRPr="00AE2587">
        <w:rPr>
          <w:rFonts w:ascii="Calibri Light" w:hAnsi="Calibri Light" w:cs="Calibri Light"/>
        </w:rPr>
        <w:t>Zamawiającego.</w:t>
      </w:r>
    </w:p>
    <w:bookmarkEnd w:id="2"/>
    <w:p w14:paraId="09A21572" w14:textId="77777777" w:rsidR="00BE2F11" w:rsidRPr="00AE2587" w:rsidRDefault="00BE2F11" w:rsidP="005A0327">
      <w:pPr>
        <w:pStyle w:val="Akapitzlist"/>
        <w:numPr>
          <w:ilvl w:val="0"/>
          <w:numId w:val="3"/>
        </w:numPr>
        <w:spacing w:after="0"/>
        <w:jc w:val="both"/>
        <w:rPr>
          <w:rFonts w:ascii="Calibri Light" w:hAnsi="Calibri Light" w:cs="Calibri Light"/>
        </w:rPr>
      </w:pPr>
      <w:r w:rsidRPr="00AE2587">
        <w:rPr>
          <w:rFonts w:ascii="Calibri Light" w:hAnsi="Calibri Light" w:cs="Calibri Light"/>
        </w:rPr>
        <w:t>Odbiór końcowy jest przeprowadzany komisyjnie przy udziale upoważnionych przedstawicieli Zamawiającego i użytkownika, jeżeli nie jest to zamawiający, oraz w obecności Wykonawcy.</w:t>
      </w:r>
    </w:p>
    <w:p w14:paraId="2A1D7D5F" w14:textId="77777777" w:rsidR="00BE2F11" w:rsidRPr="00AE2587" w:rsidRDefault="00BE2F11" w:rsidP="005A0327">
      <w:pPr>
        <w:pStyle w:val="Akapitzlist"/>
        <w:numPr>
          <w:ilvl w:val="0"/>
          <w:numId w:val="3"/>
        </w:numPr>
        <w:spacing w:after="0"/>
        <w:jc w:val="both"/>
        <w:rPr>
          <w:rFonts w:ascii="Calibri Light" w:hAnsi="Calibri Light" w:cs="Calibri Light"/>
        </w:rPr>
      </w:pPr>
      <w:r w:rsidRPr="00AE2587">
        <w:rPr>
          <w:rFonts w:ascii="Calibri Light" w:hAnsi="Calibri Light" w:cs="Calibri Light"/>
        </w:rPr>
        <w:t>Przed rozpoczęciem odbioru końcowego wykonawca dostarczy Zamawiającemu, kompletną dokumentację powykonawczą a w szczególności operat kolaudacyjny</w:t>
      </w:r>
      <w:bookmarkStart w:id="5" w:name="_Hlk779648"/>
      <w:bookmarkEnd w:id="3"/>
      <w:r w:rsidR="002731C9" w:rsidRPr="00AE2587">
        <w:rPr>
          <w:rFonts w:ascii="Calibri Light" w:hAnsi="Calibri Light" w:cs="Calibri Light"/>
        </w:rPr>
        <w:t>.</w:t>
      </w:r>
    </w:p>
    <w:bookmarkEnd w:id="5"/>
    <w:p w14:paraId="485F7FE0"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Wykonawca obowiązany jest zgłosić na piśmie Zamawiającemu fakt wykonania przedmiotu niniejszej umowy i gotowości do odbioru. Skutki zaniechania tego obowiązku lub opóźnień w zgłoszeniu będą obciążać Wykonawcę.</w:t>
      </w:r>
    </w:p>
    <w:p w14:paraId="73E7E1C5"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Zamawiający wyznaczy termin odbioru i powoła komisję odbiorową w terminie do 14 dni roboczych od daty zgłoszenia przez Wykonawcę gotowości do odbioru. Z czynności odbioru spisany zostanie protokół zawierający wszelkie dokonywane w trakcie odbioru ustalenia, jak też terminy wyznaczone</w:t>
      </w:r>
      <w:r w:rsidR="003B7AC4" w:rsidRPr="00AE2587">
        <w:rPr>
          <w:rFonts w:ascii="Calibri Light" w:hAnsi="Calibri Light" w:cs="Calibri Light"/>
        </w:rPr>
        <w:t xml:space="preserve"> </w:t>
      </w:r>
      <w:r w:rsidRPr="00AE2587">
        <w:rPr>
          <w:rFonts w:ascii="Calibri Light" w:hAnsi="Calibri Light" w:cs="Calibri Light"/>
        </w:rPr>
        <w:t>na usuniecie ewentualnych wad stwierdzonych przy odbiorze, podpisany przez uczestników odbioru.</w:t>
      </w:r>
    </w:p>
    <w:p w14:paraId="21CD39C8" w14:textId="00997500"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Na dzień zgłoszenia</w:t>
      </w:r>
      <w:r w:rsidR="007B2707" w:rsidRPr="00AE2587">
        <w:rPr>
          <w:rFonts w:ascii="Calibri Light" w:hAnsi="Calibri Light" w:cs="Calibri Light"/>
        </w:rPr>
        <w:t>,</w:t>
      </w:r>
      <w:r w:rsidRPr="00AE2587">
        <w:rPr>
          <w:rFonts w:ascii="Calibri Light" w:hAnsi="Calibri Light" w:cs="Calibri Light"/>
        </w:rPr>
        <w:t xml:space="preserve"> o którym mowa w ust. 6 niniejszego paragrafu, Wykonawca skompletuje i przekaże Zamawiającemu wszystkie dokumenty potrzebne do odbioru końcowego, w tym: operat kolaudacyjny, oświadczenie Wykonawcy o wykonaniu robót, potwierdzenie wykonania robót przez Inspektora nadzoru, protokoły badań i sprawdzeń wymagane odrębnymi przepisami oraz atesty dotyczące materiałów wbudowanych, inwentaryzację powykonawczą (na koszt Wykonawcy), umożliwiające ocenę prawidłowego wykonania przedmiotu umowy. </w:t>
      </w:r>
    </w:p>
    <w:p w14:paraId="592E60D5"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W przypadku stwierdzenia nieprawidłowości, w trakcie kontroli przeprowadzonej przez właściwy organ nadzoru budowlanego, Zamawiający wymierzoną karą obciąży Wykonawcę. Wykonawca upoważnia Zamawiającego do potrącenia tej kary z Wynagrodzenia  należnego wykonawcy</w:t>
      </w:r>
      <w:r w:rsidR="003B7AC4" w:rsidRPr="00AE2587">
        <w:rPr>
          <w:rFonts w:ascii="Calibri Light" w:hAnsi="Calibri Light" w:cs="Calibri Light"/>
        </w:rPr>
        <w:t xml:space="preserve"> </w:t>
      </w:r>
      <w:r w:rsidRPr="00AE2587">
        <w:rPr>
          <w:rFonts w:ascii="Calibri Light" w:hAnsi="Calibri Light" w:cs="Calibri Light"/>
        </w:rPr>
        <w:t xml:space="preserve">na podstawie niniejszej umowy. </w:t>
      </w:r>
    </w:p>
    <w:p w14:paraId="6345A78A"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W wypadku stwierdzenia w toku odbioru wady przedmiotu niniejszej umowy, Wykonawca zobowiązany jest do usunięcia wady w terminie wyznaczonym przez Zamawiającego oraz do zawiadomienia Zamawiającego o usunięciu wady i zgłoszenia gotowości do powtórzenia odbioru.</w:t>
      </w:r>
    </w:p>
    <w:p w14:paraId="02394303"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Zamawiający odmówi dokonania odbioru końcowego, jeżeli nie został wykonany cały przedmiot niniejszej umowy.</w:t>
      </w:r>
    </w:p>
    <w:p w14:paraId="69CC7073"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 xml:space="preserve">W razie odebrania przedmiotu umowy z zastrzeżeniem, co do stwierdzonych przy odbiorze wad </w:t>
      </w:r>
      <w:r w:rsidRPr="00AE2587">
        <w:rPr>
          <w:rFonts w:ascii="Calibri Light" w:hAnsi="Calibri Light" w:cs="Calibri Light"/>
        </w:rPr>
        <w:br/>
        <w:t>lub stwierdzenia tych wad w okresie rękojmi, Zamawiający może:</w:t>
      </w:r>
    </w:p>
    <w:p w14:paraId="6302EBFB" w14:textId="77777777" w:rsidR="00BE2F11" w:rsidRPr="00AE2587" w:rsidRDefault="00BE2F11" w:rsidP="005A0327">
      <w:pPr>
        <w:pStyle w:val="Akapitzlist"/>
        <w:numPr>
          <w:ilvl w:val="0"/>
          <w:numId w:val="4"/>
        </w:numPr>
        <w:suppressAutoHyphens w:val="0"/>
        <w:spacing w:after="0"/>
        <w:ind w:left="709"/>
        <w:jc w:val="both"/>
        <w:rPr>
          <w:rFonts w:ascii="Calibri Light" w:hAnsi="Calibri Light" w:cs="Calibri Light"/>
        </w:rPr>
      </w:pPr>
      <w:r w:rsidRPr="00AE2587">
        <w:rPr>
          <w:rFonts w:ascii="Calibri Light" w:hAnsi="Calibri Light" w:cs="Calibri Light"/>
        </w:rPr>
        <w:lastRenderedPageBreak/>
        <w:t>żądać usunięcia tych wad – jeżeli wady nadają się do usunięcia – wyznaczając pisemnie Wykonawcy odpowiedni termin;</w:t>
      </w:r>
    </w:p>
    <w:p w14:paraId="0223E4DD" w14:textId="77777777" w:rsidR="00BE2F11" w:rsidRPr="00AE2587" w:rsidRDefault="00BE2F11" w:rsidP="005A0327">
      <w:pPr>
        <w:pStyle w:val="Akapitzlist"/>
        <w:numPr>
          <w:ilvl w:val="0"/>
          <w:numId w:val="4"/>
        </w:numPr>
        <w:suppressAutoHyphens w:val="0"/>
        <w:spacing w:after="0"/>
        <w:ind w:left="709"/>
        <w:jc w:val="both"/>
        <w:rPr>
          <w:rFonts w:ascii="Calibri Light" w:hAnsi="Calibri Light" w:cs="Calibri Light"/>
        </w:rPr>
      </w:pPr>
      <w:r w:rsidRPr="00AE2587">
        <w:rPr>
          <w:rFonts w:ascii="Calibri Light" w:hAnsi="Calibri Light" w:cs="Calibri Light"/>
        </w:rPr>
        <w:t xml:space="preserve">obniżyć wynagrodzenie Wykonawcy, jeżeli wady usunąć się nie dadzą lub z okoliczności wynika, </w:t>
      </w:r>
      <w:r w:rsidRPr="00AE2587">
        <w:rPr>
          <w:rFonts w:ascii="Calibri Light" w:hAnsi="Calibri Light" w:cs="Calibri Light"/>
        </w:rPr>
        <w:br/>
        <w:t xml:space="preserve">że Wykonawca nie zdoła ich usunąć w czasie odpowiednim lub, gdy Wykonawca nie usunął wad </w:t>
      </w:r>
      <w:r w:rsidRPr="00AE2587">
        <w:rPr>
          <w:rFonts w:ascii="Calibri Light" w:hAnsi="Calibri Light" w:cs="Calibri Light"/>
        </w:rPr>
        <w:br/>
        <w:t>w wyznaczonym przez Zamawiającego terminie – a wady są nieistotne;</w:t>
      </w:r>
    </w:p>
    <w:p w14:paraId="360F9C3F" w14:textId="77777777" w:rsidR="00BE2F11" w:rsidRPr="00AE2587" w:rsidRDefault="00BE2F11" w:rsidP="00BE2F11">
      <w:pPr>
        <w:pStyle w:val="Akapitzlist"/>
        <w:suppressAutoHyphens w:val="0"/>
        <w:spacing w:after="0"/>
        <w:ind w:left="426"/>
        <w:jc w:val="both"/>
        <w:rPr>
          <w:rFonts w:ascii="Calibri Light" w:hAnsi="Calibri Light" w:cs="Calibri Light"/>
        </w:rPr>
      </w:pPr>
      <w:r w:rsidRPr="00AE2587">
        <w:rPr>
          <w:rFonts w:ascii="Calibri Light" w:hAnsi="Calibri Light" w:cs="Calibri Light"/>
        </w:rPr>
        <w:t>3)</w:t>
      </w:r>
      <w:r w:rsidRPr="00AE2587">
        <w:rPr>
          <w:rFonts w:ascii="Calibri Light" w:hAnsi="Calibri Light" w:cs="Calibri Light"/>
        </w:rPr>
        <w:tab/>
        <w:t>odstąpić od umowy, jeżeli wady usunąć się nie dadzą lub z okoliczności wynika, że Wykonawca nie zdoła ich usunąć w czasie odpowiednim lub, gdy Wykonawca nie usunął wad w wyznaczonym przez Zamawiającego terminie – a wady są istotne.</w:t>
      </w:r>
    </w:p>
    <w:p w14:paraId="0FE9EBF1" w14:textId="77777777"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color w:val="000000" w:themeColor="text1"/>
        </w:rPr>
      </w:pPr>
      <w:r w:rsidRPr="00AE2587">
        <w:rPr>
          <w:rFonts w:ascii="Calibri Light" w:hAnsi="Calibri Light" w:cs="Calibri Light"/>
          <w:color w:val="000000" w:themeColor="text1"/>
        </w:rP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Skorzystanie z uprawnienia opisanego w zdaniu pierwszym, nie wymaga uzyskania przez Zamawiającego upoważnienia Sądu do usunięcia wad przez osobę trzecią, na koszt i ryzyko Wykonawcy. </w:t>
      </w:r>
    </w:p>
    <w:p w14:paraId="424B7EF4" w14:textId="7FAD129E" w:rsidR="00BE2F11" w:rsidRPr="00AE2587" w:rsidRDefault="00BE2F11" w:rsidP="005A0327">
      <w:pPr>
        <w:pStyle w:val="Akapitzlist"/>
        <w:numPr>
          <w:ilvl w:val="0"/>
          <w:numId w:val="1"/>
        </w:numPr>
        <w:suppressAutoHyphens w:val="0"/>
        <w:spacing w:after="0"/>
        <w:ind w:left="426" w:hanging="426"/>
        <w:jc w:val="both"/>
        <w:rPr>
          <w:rFonts w:ascii="Calibri Light" w:hAnsi="Calibri Light" w:cs="Calibri Light"/>
        </w:rPr>
      </w:pPr>
      <w:r w:rsidRPr="00AE2587">
        <w:rPr>
          <w:rFonts w:ascii="Calibri Light" w:hAnsi="Calibri Light" w:cs="Calibri Light"/>
        </w:rPr>
        <w:t>W wypadku usunięcia wad Wykonawca zobowiązany jest do zawiadomienia Zamawiającego o ich usunięciu.</w:t>
      </w:r>
    </w:p>
    <w:p w14:paraId="65523C77" w14:textId="0206EB3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xml:space="preserve">§ </w:t>
      </w:r>
      <w:r w:rsidR="0033636F" w:rsidRPr="00AE2587">
        <w:rPr>
          <w:rFonts w:ascii="Calibri Light" w:hAnsi="Calibri Light" w:cs="Calibri Light"/>
          <w:b/>
        </w:rPr>
        <w:t>4</w:t>
      </w:r>
    </w:p>
    <w:p w14:paraId="1EE69BAA"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OBOWIĄZKI WYKONAWCY</w:t>
      </w:r>
    </w:p>
    <w:p w14:paraId="0FEE9AF5" w14:textId="77777777" w:rsidR="00BE2F11" w:rsidRPr="00AE2587" w:rsidRDefault="00BE2F11" w:rsidP="005A0327">
      <w:pPr>
        <w:numPr>
          <w:ilvl w:val="0"/>
          <w:numId w:val="5"/>
        </w:numPr>
        <w:spacing w:after="0"/>
        <w:ind w:left="426" w:hanging="426"/>
        <w:jc w:val="both"/>
        <w:rPr>
          <w:rFonts w:ascii="Calibri Light" w:hAnsi="Calibri Light" w:cs="Calibri Light"/>
        </w:rPr>
      </w:pPr>
      <w:r w:rsidRPr="00AE2587">
        <w:rPr>
          <w:rFonts w:ascii="Calibri Light" w:hAnsi="Calibri Light" w:cs="Calibri Light"/>
        </w:rPr>
        <w:t>Wykonawca jest zobowiązany do:</w:t>
      </w:r>
    </w:p>
    <w:p w14:paraId="4FBB6672" w14:textId="7777777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prowadzenia na bieżąco i przechowywania dokumentacji budowy, a w szczególności: dziennika budowy, protokołów odbiorów robót oraz dokumentacji powykonawczej;</w:t>
      </w:r>
    </w:p>
    <w:p w14:paraId="6355FB27" w14:textId="1F4C30B8"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 xml:space="preserve">opracowania i przekazania Zamawiającemu szczegółowego harmonogramu rzeczowo-finansowego </w:t>
      </w:r>
      <w:r w:rsidR="0057231B">
        <w:rPr>
          <w:rFonts w:ascii="Calibri Light" w:hAnsi="Calibri Light" w:cs="Calibri Light"/>
        </w:rPr>
        <w:t xml:space="preserve">             </w:t>
      </w:r>
      <w:r w:rsidRPr="00AE2587">
        <w:rPr>
          <w:rFonts w:ascii="Calibri Light" w:hAnsi="Calibri Light" w:cs="Calibri Light"/>
        </w:rPr>
        <w:t>w terminie 7 dni od dnia podpisania umowy;</w:t>
      </w:r>
    </w:p>
    <w:p w14:paraId="7490FBE7" w14:textId="514865C6"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 xml:space="preserve">prawidłowego wykonania wszystkich prac związanych z realizacją przedmiotu umowy zgodnie </w:t>
      </w:r>
      <w:r w:rsidR="0057231B">
        <w:rPr>
          <w:rFonts w:ascii="Calibri Light" w:hAnsi="Calibri Light" w:cs="Calibri Light"/>
        </w:rPr>
        <w:t xml:space="preserve">                         </w:t>
      </w:r>
      <w:r w:rsidRPr="00AE2587">
        <w:rPr>
          <w:rFonts w:ascii="Calibri Light" w:hAnsi="Calibri Light" w:cs="Calibri Light"/>
        </w:rPr>
        <w:t>z dokumentacją projektową, warunkami wykonania i odbiorów oraz aktualnie obowiązującymi normami polskimi, polskim prawem budowlanym wraz z aktami wykonawczymi do niego i innymi obowiązującymi przepisami,</w:t>
      </w:r>
    </w:p>
    <w:p w14:paraId="791CCCF8" w14:textId="0FD71C52"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 xml:space="preserve">przejęcia terenu budowy, w terminie 7 dni od </w:t>
      </w:r>
      <w:r w:rsidR="007F2D5E" w:rsidRPr="007F2D5E">
        <w:rPr>
          <w:rFonts w:ascii="Calibri Light" w:hAnsi="Calibri Light" w:cs="Calibri Light"/>
        </w:rPr>
        <w:t xml:space="preserve">daty </w:t>
      </w:r>
      <w:r w:rsidR="003A4FE9">
        <w:rPr>
          <w:rFonts w:ascii="Calibri Light" w:hAnsi="Calibri Light" w:cs="Calibri Light"/>
        </w:rPr>
        <w:t>zawarcia umowy</w:t>
      </w:r>
      <w:r w:rsidRPr="00AE2587">
        <w:rPr>
          <w:rFonts w:ascii="Calibri Light" w:hAnsi="Calibri Light" w:cs="Calibri Light"/>
        </w:rPr>
        <w:t>,</w:t>
      </w:r>
    </w:p>
    <w:p w14:paraId="60F03044" w14:textId="508802B5"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 xml:space="preserve">utrzymywania terenu budowy w stanie wolnym od przeszkód komunikacyjnych, usuwania </w:t>
      </w:r>
      <w:r w:rsidR="0057231B">
        <w:rPr>
          <w:rFonts w:ascii="Calibri Light" w:hAnsi="Calibri Light" w:cs="Calibri Light"/>
        </w:rPr>
        <w:t xml:space="preserve">                                             </w:t>
      </w:r>
      <w:r w:rsidRPr="00AE2587">
        <w:rPr>
          <w:rFonts w:ascii="Calibri Light" w:hAnsi="Calibri Light" w:cs="Calibri Light"/>
        </w:rPr>
        <w:t>i składowania wszelkich urządzeń pomocniczych i zbędnych materiałów, odpadów i śmieci oraz niepotrzebnych urządzeń prowizorycznych, utrzymywania porządku na terenie budowy,</w:t>
      </w:r>
    </w:p>
    <w:p w14:paraId="79788960" w14:textId="77777777" w:rsidR="00586D7E" w:rsidRPr="00AE2587" w:rsidRDefault="00586D7E" w:rsidP="005A0327">
      <w:pPr>
        <w:pStyle w:val="Akapitzlist"/>
        <w:numPr>
          <w:ilvl w:val="0"/>
          <w:numId w:val="26"/>
        </w:numPr>
        <w:jc w:val="both"/>
        <w:rPr>
          <w:rFonts w:ascii="Calibri Light" w:hAnsi="Calibri Light" w:cs="Calibri Light"/>
        </w:rPr>
      </w:pPr>
      <w:r w:rsidRPr="00AE2587">
        <w:rPr>
          <w:rFonts w:ascii="Calibri Light" w:hAnsi="Calibri Light" w:cs="Calibri Light"/>
        </w:rPr>
        <w:t>przeprowadzenia odbiorów technicznych oraz sporządzenia dokumentacji powykonawczej</w:t>
      </w:r>
      <w:r w:rsidR="002731C9" w:rsidRPr="00AE2587">
        <w:rPr>
          <w:rFonts w:ascii="Calibri Light" w:hAnsi="Calibri Light" w:cs="Calibri Light"/>
        </w:rPr>
        <w:t>,</w:t>
      </w:r>
    </w:p>
    <w:p w14:paraId="203B1E90" w14:textId="77777777" w:rsidR="003F309C" w:rsidRPr="00AE2587" w:rsidRDefault="003F309C" w:rsidP="005A0327">
      <w:pPr>
        <w:pStyle w:val="Akapitzlist"/>
        <w:numPr>
          <w:ilvl w:val="0"/>
          <w:numId w:val="26"/>
        </w:numPr>
        <w:spacing w:after="0"/>
        <w:jc w:val="both"/>
        <w:rPr>
          <w:rFonts w:ascii="Calibri Light" w:hAnsi="Calibri Light" w:cs="Calibri Light"/>
        </w:rPr>
      </w:pPr>
      <w:r w:rsidRPr="00AE2587">
        <w:rPr>
          <w:rFonts w:ascii="Calibri Light" w:hAnsi="Calibri Light" w:cs="Calibri Light"/>
        </w:rPr>
        <w:t>Przygotowania zaplecza budowy tj. odpowiedniego pomieszczenia</w:t>
      </w:r>
      <w:r w:rsidRPr="00AE2587">
        <w:rPr>
          <w:rFonts w:ascii="Calibri Light" w:hAnsi="Calibri Light" w:cs="Calibri Light"/>
          <w:b/>
          <w:bCs/>
        </w:rPr>
        <w:t xml:space="preserve"> </w:t>
      </w:r>
      <w:r w:rsidRPr="00AE2587">
        <w:rPr>
          <w:rFonts w:ascii="Calibri Light" w:hAnsi="Calibri Light" w:cs="Calibri Light"/>
        </w:rPr>
        <w:t>magazynowego na składowanie materiałów i narzędzi, pomieszczenia socjalne dla swoich pracowników, wraz z oznakowaniem (tablica informacyjna),</w:t>
      </w:r>
    </w:p>
    <w:p w14:paraId="1710495D" w14:textId="6B4E00F1" w:rsidR="003F309C" w:rsidRPr="00AE2587" w:rsidRDefault="00221B84" w:rsidP="005A0327">
      <w:pPr>
        <w:pStyle w:val="Akapitzlist"/>
        <w:numPr>
          <w:ilvl w:val="0"/>
          <w:numId w:val="26"/>
        </w:numPr>
        <w:spacing w:after="0"/>
        <w:jc w:val="both"/>
        <w:rPr>
          <w:rFonts w:ascii="Calibri Light" w:hAnsi="Calibri Light" w:cs="Calibri Light"/>
        </w:rPr>
      </w:pPr>
      <w:r w:rsidRPr="00AE2587">
        <w:rPr>
          <w:rFonts w:ascii="Calibri Light" w:hAnsi="Calibri Light" w:cs="Calibri Light"/>
        </w:rPr>
        <w:t>s</w:t>
      </w:r>
      <w:r w:rsidR="003F309C" w:rsidRPr="00AE2587">
        <w:rPr>
          <w:rFonts w:ascii="Calibri Light" w:hAnsi="Calibri Light" w:cs="Calibri Light"/>
        </w:rPr>
        <w:t xml:space="preserve">porządzenia lub zapewni sporządzenie, przed rozpoczęciem budowy, planu bezpieczeństwa i ochrony zdrowia w zakresie określonym w art. 21a ustawy PB oraz Rozporządzenie Ministra Infrastruktury </w:t>
      </w:r>
      <w:r w:rsidR="0057231B">
        <w:rPr>
          <w:rFonts w:ascii="Calibri Light" w:hAnsi="Calibri Light" w:cs="Calibri Light"/>
        </w:rPr>
        <w:t xml:space="preserve">                     </w:t>
      </w:r>
      <w:r w:rsidR="003F309C" w:rsidRPr="00AE2587">
        <w:rPr>
          <w:rFonts w:ascii="Calibri Light" w:hAnsi="Calibri Light" w:cs="Calibri Light"/>
        </w:rPr>
        <w:t xml:space="preserve">z dnia 23.06.2003 r. w sprawie szczegółowego zakresu i form planu bezpieczeństwa i ochrony zdrowia oraz szczegółowego zakresu rodzaju robót budowlanych, stwarzających zagrożenia bezpieczeństwa </w:t>
      </w:r>
      <w:r w:rsidR="0057231B">
        <w:rPr>
          <w:rFonts w:ascii="Calibri Light" w:hAnsi="Calibri Light" w:cs="Calibri Light"/>
        </w:rPr>
        <w:t xml:space="preserve">                     </w:t>
      </w:r>
      <w:r w:rsidR="003F309C" w:rsidRPr="00AE2587">
        <w:rPr>
          <w:rFonts w:ascii="Calibri Light" w:hAnsi="Calibri Light" w:cs="Calibri Light"/>
        </w:rPr>
        <w:t>i zdrowia ludz</w:t>
      </w:r>
      <w:r w:rsidRPr="00AE2587">
        <w:rPr>
          <w:rFonts w:ascii="Calibri Light" w:hAnsi="Calibri Light" w:cs="Calibri Light"/>
        </w:rPr>
        <w:t>i i dostarczy go Zamawiającemu,</w:t>
      </w:r>
    </w:p>
    <w:p w14:paraId="66DB4076" w14:textId="0DB2D75E" w:rsidR="003F309C" w:rsidRPr="00AE2587" w:rsidRDefault="00221B84" w:rsidP="005A0327">
      <w:pPr>
        <w:pStyle w:val="Akapitzlist"/>
        <w:numPr>
          <w:ilvl w:val="0"/>
          <w:numId w:val="26"/>
        </w:numPr>
        <w:spacing w:after="0"/>
        <w:jc w:val="both"/>
        <w:rPr>
          <w:rFonts w:ascii="Calibri Light" w:hAnsi="Calibri Light" w:cs="Calibri Light"/>
        </w:rPr>
      </w:pPr>
      <w:r w:rsidRPr="00AE2587">
        <w:rPr>
          <w:rFonts w:ascii="Calibri Light" w:hAnsi="Calibri Light" w:cs="Calibri Light"/>
        </w:rPr>
        <w:t>zorganizowania</w:t>
      </w:r>
      <w:r w:rsidR="003F309C" w:rsidRPr="00AE2587">
        <w:rPr>
          <w:rFonts w:ascii="Calibri Light" w:hAnsi="Calibri Light" w:cs="Calibri Light"/>
        </w:rPr>
        <w:t xml:space="preserve"> i </w:t>
      </w:r>
      <w:r w:rsidRPr="00AE2587">
        <w:rPr>
          <w:rFonts w:ascii="Calibri Light" w:hAnsi="Calibri Light" w:cs="Calibri Light"/>
        </w:rPr>
        <w:t>zagospodarowania</w:t>
      </w:r>
      <w:r w:rsidR="003F309C" w:rsidRPr="00AE2587">
        <w:rPr>
          <w:rFonts w:ascii="Calibri Light" w:hAnsi="Calibri Light" w:cs="Calibri Light"/>
        </w:rPr>
        <w:t xml:space="preserve"> plac budowy m.in. utrzymanie zaplecza budowy, zaopatrzenie placu budowy w niezbędne media (woda, energia elektryczna itp.), uzyskanie stosownych zgód zapewniających dojazd do terenu budowy dostawcom i obsłudze budowy, dozór budowy, wywóz nie</w:t>
      </w:r>
      <w:r w:rsidRPr="00AE2587">
        <w:rPr>
          <w:rFonts w:ascii="Calibri Light" w:hAnsi="Calibri Light" w:cs="Calibri Light"/>
        </w:rPr>
        <w:t xml:space="preserve">czystości, </w:t>
      </w:r>
      <w:r w:rsidR="003F309C" w:rsidRPr="00AE2587">
        <w:rPr>
          <w:rFonts w:ascii="Calibri Light" w:hAnsi="Calibri Light" w:cs="Calibri Light"/>
        </w:rPr>
        <w:t xml:space="preserve">ubezpieczenie budowy, ponoszenia opłat administracyjnych oraz wszelkich opłat </w:t>
      </w:r>
      <w:r w:rsidR="0057231B">
        <w:rPr>
          <w:rFonts w:ascii="Calibri Light" w:hAnsi="Calibri Light" w:cs="Calibri Light"/>
        </w:rPr>
        <w:t xml:space="preserve">                        </w:t>
      </w:r>
      <w:r w:rsidR="003F309C" w:rsidRPr="00AE2587">
        <w:rPr>
          <w:rFonts w:ascii="Calibri Light" w:hAnsi="Calibri Light" w:cs="Calibri Light"/>
        </w:rPr>
        <w:t>za media niezbędn</w:t>
      </w:r>
      <w:r w:rsidRPr="00AE2587">
        <w:rPr>
          <w:rFonts w:ascii="Calibri Light" w:hAnsi="Calibri Light" w:cs="Calibri Light"/>
        </w:rPr>
        <w:t>e do zaopatrzenia terenu budowy,</w:t>
      </w:r>
    </w:p>
    <w:p w14:paraId="0444DA3E" w14:textId="77777777" w:rsidR="003F309C" w:rsidRPr="00AE2587" w:rsidRDefault="00221B84" w:rsidP="005A0327">
      <w:pPr>
        <w:pStyle w:val="Akapitzlist"/>
        <w:numPr>
          <w:ilvl w:val="0"/>
          <w:numId w:val="26"/>
        </w:numPr>
        <w:spacing w:after="0"/>
        <w:jc w:val="both"/>
        <w:rPr>
          <w:rFonts w:ascii="Calibri Light" w:hAnsi="Calibri Light" w:cs="Calibri Light"/>
        </w:rPr>
      </w:pPr>
      <w:r w:rsidRPr="00AE2587">
        <w:rPr>
          <w:rFonts w:ascii="Calibri Light" w:hAnsi="Calibri Light" w:cs="Calibri Light"/>
        </w:rPr>
        <w:t>z</w:t>
      </w:r>
      <w:r w:rsidR="003F309C" w:rsidRPr="00AE2587">
        <w:rPr>
          <w:rFonts w:ascii="Calibri Light" w:hAnsi="Calibri Light" w:cs="Calibri Light"/>
        </w:rPr>
        <w:t>apewnieni</w:t>
      </w:r>
      <w:r w:rsidRPr="00AE2587">
        <w:rPr>
          <w:rFonts w:ascii="Calibri Light" w:hAnsi="Calibri Light" w:cs="Calibri Light"/>
        </w:rPr>
        <w:t>a</w:t>
      </w:r>
      <w:r w:rsidR="003F309C" w:rsidRPr="00AE2587">
        <w:rPr>
          <w:rFonts w:ascii="Calibri Light" w:hAnsi="Calibri Light" w:cs="Calibri Light"/>
        </w:rPr>
        <w:t xml:space="preserve"> we własnym zakresie swoim pracownikom zaplecza biurowego i socjaln</w:t>
      </w:r>
      <w:r w:rsidR="00586D7E" w:rsidRPr="00AE2587">
        <w:rPr>
          <w:rFonts w:ascii="Calibri Light" w:hAnsi="Calibri Light" w:cs="Calibri Light"/>
        </w:rPr>
        <w:t>ego z WC,</w:t>
      </w:r>
    </w:p>
    <w:p w14:paraId="60753B29" w14:textId="77777777" w:rsidR="003F309C" w:rsidRPr="00AE2587" w:rsidRDefault="00221B84" w:rsidP="005A0327">
      <w:pPr>
        <w:pStyle w:val="Akapitzlist"/>
        <w:numPr>
          <w:ilvl w:val="0"/>
          <w:numId w:val="26"/>
        </w:numPr>
        <w:spacing w:after="0"/>
        <w:jc w:val="both"/>
        <w:rPr>
          <w:rFonts w:ascii="Calibri Light" w:hAnsi="Calibri Light" w:cs="Calibri Light"/>
        </w:rPr>
      </w:pPr>
      <w:r w:rsidRPr="00AE2587">
        <w:rPr>
          <w:rFonts w:ascii="Calibri Light" w:hAnsi="Calibri Light" w:cs="Calibri Light"/>
        </w:rPr>
        <w:t>u</w:t>
      </w:r>
      <w:r w:rsidR="003F309C" w:rsidRPr="00AE2587">
        <w:rPr>
          <w:rFonts w:ascii="Calibri Light" w:hAnsi="Calibri Light" w:cs="Calibri Light"/>
        </w:rPr>
        <w:t>trzyma</w:t>
      </w:r>
      <w:r w:rsidRPr="00AE2587">
        <w:rPr>
          <w:rFonts w:ascii="Calibri Light" w:hAnsi="Calibri Light" w:cs="Calibri Light"/>
        </w:rPr>
        <w:t>nia</w:t>
      </w:r>
      <w:r w:rsidR="003F309C" w:rsidRPr="00AE2587">
        <w:rPr>
          <w:rFonts w:ascii="Calibri Light" w:hAnsi="Calibri Light" w:cs="Calibri Light"/>
        </w:rPr>
        <w:t xml:space="preserve"> i zlikwid</w:t>
      </w:r>
      <w:r w:rsidRPr="00AE2587">
        <w:rPr>
          <w:rFonts w:ascii="Calibri Light" w:hAnsi="Calibri Light" w:cs="Calibri Light"/>
        </w:rPr>
        <w:t>owania</w:t>
      </w:r>
      <w:r w:rsidR="003F309C" w:rsidRPr="00AE2587">
        <w:rPr>
          <w:rFonts w:ascii="Calibri Light" w:hAnsi="Calibri Light" w:cs="Calibri Light"/>
        </w:rPr>
        <w:t xml:space="preserve"> plac</w:t>
      </w:r>
      <w:r w:rsidRPr="00AE2587">
        <w:rPr>
          <w:rFonts w:ascii="Calibri Light" w:hAnsi="Calibri Light" w:cs="Calibri Light"/>
        </w:rPr>
        <w:t>u</w:t>
      </w:r>
      <w:r w:rsidR="003F309C" w:rsidRPr="00AE2587">
        <w:rPr>
          <w:rFonts w:ascii="Calibri Light" w:hAnsi="Calibri Light" w:cs="Calibri Light"/>
        </w:rPr>
        <w:t xml:space="preserve"> budowy po zakończeniu prac związanych z realizacja zamówienia, odtworzenie stanu pierwotnego dróg, uporządkowania terenu budowy po zakończeniu robót itp.</w:t>
      </w:r>
    </w:p>
    <w:p w14:paraId="0C6B8E68" w14:textId="77777777" w:rsidR="003F309C" w:rsidRPr="00AE2587" w:rsidRDefault="00221B84" w:rsidP="005A0327">
      <w:pPr>
        <w:numPr>
          <w:ilvl w:val="0"/>
          <w:numId w:val="26"/>
        </w:numPr>
        <w:spacing w:after="0"/>
        <w:ind w:left="714" w:hanging="357"/>
        <w:jc w:val="both"/>
        <w:rPr>
          <w:rFonts w:ascii="Calibri Light" w:hAnsi="Calibri Light" w:cs="Calibri Light"/>
        </w:rPr>
      </w:pPr>
      <w:r w:rsidRPr="00AE2587">
        <w:rPr>
          <w:rFonts w:ascii="Calibri Light" w:hAnsi="Calibri Light" w:cs="Calibri Light"/>
        </w:rPr>
        <w:lastRenderedPageBreak/>
        <w:t>Zapewni dozór terenu budowy jak również ochronę znajdującego się na nim mienia,</w:t>
      </w:r>
    </w:p>
    <w:p w14:paraId="1542DE96" w14:textId="7777777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zabezpieczenia i oznakowania prowadzonych robót oraz dbania o stan techniczny i prawidłowość oznakowania przez cały czas realizacji zadania,</w:t>
      </w:r>
    </w:p>
    <w:p w14:paraId="4161D9D0" w14:textId="7777777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zapewnienia wykonywania robót przez pracowników posiadających wymagane kwalifikacje,</w:t>
      </w:r>
    </w:p>
    <w:p w14:paraId="61EDD8AD" w14:textId="7777777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zapewnienia wykonywania robót za pomocą sprzętu spełniającego wymagania norm technicznych,</w:t>
      </w:r>
    </w:p>
    <w:p w14:paraId="7C9E5610" w14:textId="7777777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zgłaszania do protokolarnego odbioru robót zanikowych,</w:t>
      </w:r>
    </w:p>
    <w:p w14:paraId="61588F42" w14:textId="7777777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 xml:space="preserve">wykonywania robót przy zachowaniu warunków BHP, ochrony p. </w:t>
      </w:r>
      <w:proofErr w:type="spellStart"/>
      <w:r w:rsidRPr="00AE2587">
        <w:rPr>
          <w:rFonts w:ascii="Calibri Light" w:hAnsi="Calibri Light" w:cs="Calibri Light"/>
        </w:rPr>
        <w:t>poż</w:t>
      </w:r>
      <w:proofErr w:type="spellEnd"/>
      <w:r w:rsidRPr="00AE2587">
        <w:rPr>
          <w:rFonts w:ascii="Calibri Light" w:hAnsi="Calibri Light" w:cs="Calibri Light"/>
        </w:rPr>
        <w:t>. oraz warunków wymaganych przez Prawo budowlane,</w:t>
      </w:r>
    </w:p>
    <w:p w14:paraId="1D7CC31A" w14:textId="49752637"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ochrony i zabezpieczenia mienia znajdującego się na placu budowy</w:t>
      </w:r>
      <w:r w:rsidR="007B2707" w:rsidRPr="00AE2587">
        <w:rPr>
          <w:rFonts w:ascii="Calibri Light" w:hAnsi="Calibri Light" w:cs="Calibri Light"/>
        </w:rPr>
        <w:t>,</w:t>
      </w:r>
    </w:p>
    <w:p w14:paraId="5655740B" w14:textId="6528AA7C" w:rsidR="00BE2F11" w:rsidRPr="00AE2587" w:rsidRDefault="00BE2F11"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 xml:space="preserve">przedstawienia zamawiającemu, po zakończeniu prac, kosztorysu powykonawczego wraz </w:t>
      </w:r>
      <w:r w:rsidR="0057231B">
        <w:rPr>
          <w:rFonts w:ascii="Calibri Light" w:hAnsi="Calibri Light" w:cs="Calibri Light"/>
        </w:rPr>
        <w:t xml:space="preserve">                                     </w:t>
      </w:r>
      <w:r w:rsidRPr="00AE2587">
        <w:rPr>
          <w:rFonts w:ascii="Calibri Light" w:hAnsi="Calibri Light" w:cs="Calibri Light"/>
        </w:rPr>
        <w:t>z zgłoszeniem</w:t>
      </w:r>
      <w:r w:rsidR="007B2707" w:rsidRPr="00AE2587">
        <w:rPr>
          <w:rFonts w:ascii="Calibri Light" w:hAnsi="Calibri Light" w:cs="Calibri Light"/>
        </w:rPr>
        <w:t>,</w:t>
      </w:r>
      <w:r w:rsidRPr="00AE2587">
        <w:rPr>
          <w:rFonts w:ascii="Calibri Light" w:hAnsi="Calibri Light" w:cs="Calibri Light"/>
        </w:rPr>
        <w:t xml:space="preserve"> o który</w:t>
      </w:r>
      <w:r w:rsidR="007B2707" w:rsidRPr="00AE2587">
        <w:rPr>
          <w:rFonts w:ascii="Calibri Light" w:hAnsi="Calibri Light" w:cs="Calibri Light"/>
        </w:rPr>
        <w:t>m</w:t>
      </w:r>
      <w:r w:rsidRPr="00AE2587">
        <w:rPr>
          <w:rFonts w:ascii="Calibri Light" w:hAnsi="Calibri Light" w:cs="Calibri Light"/>
        </w:rPr>
        <w:t xml:space="preserve"> mowa w § 4 ust. 6</w:t>
      </w:r>
      <w:r w:rsidR="007B2707" w:rsidRPr="00AE2587">
        <w:rPr>
          <w:rFonts w:ascii="Calibri Light" w:hAnsi="Calibri Light" w:cs="Calibri Light"/>
        </w:rPr>
        <w:t>,</w:t>
      </w:r>
    </w:p>
    <w:p w14:paraId="7CA08364" w14:textId="1872CBDA" w:rsidR="007B2707" w:rsidRPr="00AE2587" w:rsidRDefault="007B2707" w:rsidP="005A0327">
      <w:pPr>
        <w:pStyle w:val="Akapitzlist"/>
        <w:numPr>
          <w:ilvl w:val="0"/>
          <w:numId w:val="26"/>
        </w:numPr>
        <w:suppressAutoHyphens w:val="0"/>
        <w:spacing w:after="0"/>
        <w:jc w:val="both"/>
        <w:rPr>
          <w:rFonts w:ascii="Calibri Light" w:hAnsi="Calibri Light" w:cs="Calibri Light"/>
        </w:rPr>
      </w:pPr>
      <w:r w:rsidRPr="00AE2587">
        <w:rPr>
          <w:rFonts w:ascii="Calibri Light" w:hAnsi="Calibri Light" w:cs="Calibri Light"/>
        </w:rPr>
        <w:t>wykonania obowiązków wynikających z § 18 ust. 2 niniejszej umowy dotyczących zatrudnienia pracowników.</w:t>
      </w:r>
    </w:p>
    <w:p w14:paraId="27519B4C" w14:textId="77777777"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 xml:space="preserve">W trakcie wykonywania robót, teren budowy należy oznakować i zabezpieczyć, zgodnie z  dokumentacją projektową, </w:t>
      </w:r>
      <w:proofErr w:type="spellStart"/>
      <w:r w:rsidRPr="00AE2587">
        <w:rPr>
          <w:rFonts w:ascii="Calibri Light" w:hAnsi="Calibri Light" w:cs="Calibri Light"/>
        </w:rPr>
        <w:t>STWiORB</w:t>
      </w:r>
      <w:proofErr w:type="spellEnd"/>
      <w:r w:rsidRPr="00AE2587">
        <w:rPr>
          <w:rFonts w:ascii="Calibri Light" w:hAnsi="Calibri Light" w:cs="Calibri Light"/>
        </w:rPr>
        <w:t xml:space="preserve"> oraz SWZ. </w:t>
      </w:r>
    </w:p>
    <w:p w14:paraId="00BF6929" w14:textId="35D7C3BB"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 xml:space="preserve">Wykonawca zobowiązuje się do ubezpieczenia budowy i robót z tytułu szkód, które mogą zaistnieć </w:t>
      </w:r>
      <w:r w:rsidR="0057231B">
        <w:rPr>
          <w:rFonts w:ascii="Calibri Light" w:hAnsi="Calibri Light" w:cs="Calibri Light"/>
        </w:rPr>
        <w:t xml:space="preserve">                       </w:t>
      </w:r>
      <w:r w:rsidRPr="00AE2587">
        <w:rPr>
          <w:rFonts w:ascii="Calibri Light" w:hAnsi="Calibri Light" w:cs="Calibri Light"/>
        </w:rPr>
        <w:t>w związku z określonymi zdarzeniami losowymi oraz od odpowiedzialności cywilnej.</w:t>
      </w:r>
    </w:p>
    <w:p w14:paraId="4A32065D" w14:textId="74E38664"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 xml:space="preserve">Wykonawca przedłoży najpóźniej w dniu przekazania placu budowy opłaconą polisę,  a w przypadku jej braku inny dokument potwierdzający, że Wykonawca jest ubezpieczony od odpowiedzialności cywilnej </w:t>
      </w:r>
      <w:r w:rsidR="0057231B">
        <w:rPr>
          <w:rFonts w:ascii="Calibri Light" w:hAnsi="Calibri Light" w:cs="Calibri Light"/>
        </w:rPr>
        <w:t xml:space="preserve">                         </w:t>
      </w:r>
      <w:r w:rsidRPr="00AE2587">
        <w:rPr>
          <w:rFonts w:ascii="Calibri Light" w:hAnsi="Calibri Light" w:cs="Calibri Light"/>
        </w:rPr>
        <w:t xml:space="preserve">w zakresie prowadzonej działalności związanej  z przedmiotem zamówienia na wartość nie mniejszą niż </w:t>
      </w:r>
      <w:r w:rsidR="009442B7">
        <w:rPr>
          <w:rFonts w:ascii="Calibri Light" w:hAnsi="Calibri Light" w:cs="Calibri Light"/>
        </w:rPr>
        <w:t>300.000,00 zł.</w:t>
      </w:r>
    </w:p>
    <w:p w14:paraId="7C2AE7AA" w14:textId="77777777"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W przypadku nieprzedłożenia polisy, o której mowa w ust. 4 Zamawiający ma prawo wstrzymać się z przekazaniem terenu budowy do czasu przedłożenia polisy, co nie powoduje wstrzymania biegów terminów umownych w zakresie wykonania niniejszej umowy przez Wykonawcę.</w:t>
      </w:r>
    </w:p>
    <w:p w14:paraId="15064DCF" w14:textId="77777777"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W trakcie trwania niniejszej umowy w przypadku, gdy składka polisy, o której mowa w ust. 4 jest płatna w ratach Wykonawca jest obowiązany przedstawić dowód zapłaty za kolejną ratę, a w przypadku upływu terminu polisy na okres, na jaki została zawarta, nowej opłaconej polisy.</w:t>
      </w:r>
    </w:p>
    <w:p w14:paraId="2DE3CB27" w14:textId="77777777"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W przypadku wydłużenia terminu realizacji umowy Wykonawca jest zobowiązany do przedłużenia ubezpieczenia, o którym mowa w ust. 3.</w:t>
      </w:r>
    </w:p>
    <w:p w14:paraId="16F55F8D" w14:textId="77777777" w:rsidR="00BE2F11" w:rsidRPr="00AE2587" w:rsidRDefault="00BE2F11" w:rsidP="005A0327">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Wykonawca zobowiązany jest wykonać przedmiot umowy środkami, narzędziami, materiałami i siłami własnymi oraz okazać na każde żądanie Zamawiającego (inspektora nadzoru) w stosunku do wskazanych materiałów dokumenty określone w ustawie z dnia 16 kwietnia 2004 r. o wyrobach budowlanych (</w:t>
      </w:r>
      <w:proofErr w:type="spellStart"/>
      <w:r w:rsidR="0074061C" w:rsidRPr="00AE2587">
        <w:rPr>
          <w:rFonts w:ascii="Calibri Light" w:hAnsi="Calibri Light" w:cs="Calibri Light"/>
        </w:rPr>
        <w:t>t.j</w:t>
      </w:r>
      <w:proofErr w:type="spellEnd"/>
      <w:r w:rsidR="0074061C" w:rsidRPr="00AE2587">
        <w:rPr>
          <w:rFonts w:ascii="Calibri Light" w:hAnsi="Calibri Light" w:cs="Calibri Light"/>
        </w:rPr>
        <w:t xml:space="preserve">. </w:t>
      </w:r>
      <w:r w:rsidRPr="00AE2587">
        <w:rPr>
          <w:rFonts w:ascii="Calibri Light" w:hAnsi="Calibri Light" w:cs="Calibri Light"/>
        </w:rPr>
        <w:t>Dz. U. z 202</w:t>
      </w:r>
      <w:r w:rsidR="0074061C" w:rsidRPr="00AE2587">
        <w:rPr>
          <w:rFonts w:ascii="Calibri Light" w:hAnsi="Calibri Light" w:cs="Calibri Light"/>
        </w:rPr>
        <w:t>1</w:t>
      </w:r>
      <w:r w:rsidRPr="00AE2587">
        <w:rPr>
          <w:rFonts w:ascii="Calibri Light" w:hAnsi="Calibri Light" w:cs="Calibri Light"/>
        </w:rPr>
        <w:t xml:space="preserve">, poz. </w:t>
      </w:r>
      <w:r w:rsidR="0074061C" w:rsidRPr="00AE2587">
        <w:rPr>
          <w:rFonts w:ascii="Calibri Light" w:hAnsi="Calibri Light" w:cs="Calibri Light"/>
        </w:rPr>
        <w:t>1213</w:t>
      </w:r>
      <w:r w:rsidRPr="00AE2587">
        <w:rPr>
          <w:rFonts w:ascii="Calibri Light" w:hAnsi="Calibri Light" w:cs="Calibri Light"/>
        </w:rPr>
        <w:t>) potwierdzające, że wyrób budowlany przewidziany do wbudowania lub wbudowany nadaje się do stosowania przy wykonywaniu przedmiotu umowy.</w:t>
      </w:r>
    </w:p>
    <w:p w14:paraId="1290E204" w14:textId="3D8C9031" w:rsidR="00722E2A" w:rsidRDefault="00BE2F11" w:rsidP="005F7432">
      <w:pPr>
        <w:pStyle w:val="Akapitzlist"/>
        <w:numPr>
          <w:ilvl w:val="0"/>
          <w:numId w:val="5"/>
        </w:numPr>
        <w:tabs>
          <w:tab w:val="num" w:pos="426"/>
        </w:tabs>
        <w:spacing w:after="0"/>
        <w:ind w:left="426" w:hanging="426"/>
        <w:jc w:val="both"/>
        <w:rPr>
          <w:rFonts w:ascii="Calibri Light" w:hAnsi="Calibri Light" w:cs="Calibri Light"/>
        </w:rPr>
      </w:pPr>
      <w:r w:rsidRPr="00AE2587">
        <w:rPr>
          <w:rFonts w:ascii="Calibri Light" w:hAnsi="Calibri Light" w:cs="Calibri Light"/>
        </w:rPr>
        <w:t>Wykonawca poinformuje z wyprzedzeniem 3 dni roboczych inspektora nadzoru o terminie zakrycia robót ulęgających zakryciu oraz terminie odbioru robót zanikających. Zgłoszenie nastąpi w formie pisemnej, faksem lub drogą elektroniczną.</w:t>
      </w:r>
      <w:bookmarkStart w:id="6" w:name="_Hlk158199417"/>
    </w:p>
    <w:p w14:paraId="1DC3CD74" w14:textId="0E5CA0C8"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xml:space="preserve">§ </w:t>
      </w:r>
      <w:r w:rsidR="00A81B26" w:rsidRPr="00AE2587">
        <w:rPr>
          <w:rFonts w:ascii="Calibri Light" w:hAnsi="Calibri Light" w:cs="Calibri Light"/>
          <w:b/>
        </w:rPr>
        <w:t>5</w:t>
      </w:r>
    </w:p>
    <w:p w14:paraId="7BADAD7C"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WYNAGRODZENIE WYKONAWCY</w:t>
      </w:r>
    </w:p>
    <w:p w14:paraId="50E55FCA" w14:textId="66D0B626" w:rsidR="003A6B00" w:rsidRPr="007D66E6" w:rsidRDefault="003A6B00" w:rsidP="005A0327">
      <w:pPr>
        <w:pStyle w:val="Akapitzlist"/>
        <w:numPr>
          <w:ilvl w:val="0"/>
          <w:numId w:val="7"/>
        </w:numPr>
        <w:spacing w:after="0"/>
        <w:ind w:left="426" w:hanging="426"/>
        <w:jc w:val="both"/>
        <w:rPr>
          <w:rFonts w:ascii="Calibri Light" w:hAnsi="Calibri Light" w:cs="Calibri Light"/>
          <w:b/>
          <w:bCs/>
        </w:rPr>
      </w:pPr>
      <w:r w:rsidRPr="00AE2587">
        <w:rPr>
          <w:rFonts w:ascii="Calibri Light" w:hAnsi="Calibri Light" w:cs="Calibri Light"/>
        </w:rPr>
        <w:t xml:space="preserve">Za wykonanie przedmiotu Umowy, określonego w §1 ust. 1 niniejszej Umowy, Strony ustalają wynagrodzenie ryczałtowe w wysokości </w:t>
      </w:r>
      <w:r w:rsidR="005F7432">
        <w:rPr>
          <w:rFonts w:ascii="Calibri Light" w:hAnsi="Calibri Light" w:cs="Calibri Light"/>
          <w:b/>
          <w:bCs/>
        </w:rPr>
        <w:t>________________________</w:t>
      </w:r>
      <w:r w:rsidRPr="00722E2A">
        <w:rPr>
          <w:rFonts w:ascii="Calibri Light" w:hAnsi="Calibri Light" w:cs="Calibri Light"/>
          <w:b/>
          <w:bCs/>
        </w:rPr>
        <w:t xml:space="preserve"> brutto</w:t>
      </w:r>
      <w:r w:rsidRPr="00AE2587">
        <w:rPr>
          <w:rFonts w:ascii="Calibri Light" w:hAnsi="Calibri Light" w:cs="Calibri Light"/>
        </w:rPr>
        <w:t xml:space="preserve"> (słownie złotych: </w:t>
      </w:r>
      <w:r w:rsidR="005F7432">
        <w:rPr>
          <w:rFonts w:ascii="Calibri Light" w:hAnsi="Calibri Light" w:cs="Calibri Light"/>
        </w:rPr>
        <w:t>__________________________________________________________________________________</w:t>
      </w:r>
      <w:r w:rsidRPr="00AE2587">
        <w:rPr>
          <w:rFonts w:ascii="Calibri Light" w:hAnsi="Calibri Light" w:cs="Calibri Light"/>
        </w:rPr>
        <w:t>)</w:t>
      </w:r>
      <w:r w:rsidR="000E590B" w:rsidRPr="00AE2587">
        <w:rPr>
          <w:rFonts w:ascii="Calibri Light" w:hAnsi="Calibri Light" w:cs="Calibri Light"/>
        </w:rPr>
        <w:t xml:space="preserve">, </w:t>
      </w:r>
      <w:r w:rsidR="000E590B" w:rsidRPr="007D66E6">
        <w:rPr>
          <w:rFonts w:ascii="Calibri Light" w:hAnsi="Calibri Light" w:cs="Calibri Light"/>
          <w:b/>
          <w:bCs/>
        </w:rPr>
        <w:t>płatne po wykonaniu wszystkich robót wynikających z dokumentacji technicznej</w:t>
      </w:r>
      <w:r w:rsidRPr="007D66E6">
        <w:rPr>
          <w:rFonts w:ascii="Calibri Light" w:hAnsi="Calibri Light" w:cs="Calibri Light"/>
          <w:b/>
          <w:bCs/>
        </w:rPr>
        <w:t xml:space="preserve">. </w:t>
      </w:r>
    </w:p>
    <w:p w14:paraId="2DD5698C" w14:textId="6B67615D" w:rsidR="0040238D" w:rsidRPr="00AE2587" w:rsidRDefault="0040238D" w:rsidP="005A0327">
      <w:pPr>
        <w:pStyle w:val="Akapitzlist"/>
        <w:numPr>
          <w:ilvl w:val="0"/>
          <w:numId w:val="7"/>
        </w:numPr>
        <w:ind w:left="426" w:hanging="426"/>
        <w:jc w:val="both"/>
        <w:rPr>
          <w:rFonts w:ascii="Calibri Light" w:hAnsi="Calibri Light" w:cs="Calibri Light"/>
          <w:bCs/>
        </w:rPr>
      </w:pPr>
      <w:r w:rsidRPr="00AE2587">
        <w:rPr>
          <w:rFonts w:ascii="Calibri Light" w:hAnsi="Calibri Light" w:cs="Calibri Light"/>
          <w:bCs/>
        </w:rPr>
        <w:t>Faktura końcowa regulowana będzie po dokonaniu odbioru końcowego inwestycji</w:t>
      </w:r>
      <w:r w:rsidR="005714A2" w:rsidRPr="00AE2587">
        <w:rPr>
          <w:rFonts w:ascii="Calibri Light" w:hAnsi="Calibri Light" w:cs="Calibri Light"/>
          <w:bCs/>
        </w:rPr>
        <w:t xml:space="preserve"> </w:t>
      </w:r>
      <w:r w:rsidRPr="00AE2587">
        <w:rPr>
          <w:rFonts w:ascii="Calibri Light" w:hAnsi="Calibri Light" w:cs="Calibri Light"/>
          <w:bCs/>
        </w:rPr>
        <w:t xml:space="preserve">i płatna będzie przelewem w terminie do </w:t>
      </w:r>
      <w:r w:rsidR="004F674F">
        <w:rPr>
          <w:rFonts w:ascii="Calibri Light" w:hAnsi="Calibri Light" w:cs="Calibri Light"/>
          <w:bCs/>
        </w:rPr>
        <w:t>14</w:t>
      </w:r>
      <w:r w:rsidRPr="00AE2587">
        <w:rPr>
          <w:rFonts w:ascii="Calibri Light" w:hAnsi="Calibri Light" w:cs="Calibri Light"/>
          <w:bCs/>
        </w:rPr>
        <w:t xml:space="preserve"> dni od daty odbioru inwestycji przez Zamawiającego.</w:t>
      </w:r>
    </w:p>
    <w:bookmarkEnd w:id="6"/>
    <w:p w14:paraId="4183FDF3" w14:textId="08BB699D" w:rsidR="0040238D" w:rsidRPr="00AE2587" w:rsidRDefault="0040238D" w:rsidP="005A0327">
      <w:pPr>
        <w:pStyle w:val="Akapitzlist"/>
        <w:numPr>
          <w:ilvl w:val="0"/>
          <w:numId w:val="7"/>
        </w:numPr>
        <w:ind w:left="426" w:hanging="426"/>
        <w:jc w:val="both"/>
        <w:rPr>
          <w:rFonts w:ascii="Calibri Light" w:hAnsi="Calibri Light" w:cs="Calibri Light"/>
          <w:bCs/>
        </w:rPr>
      </w:pPr>
      <w:r w:rsidRPr="00AE2587">
        <w:rPr>
          <w:rFonts w:ascii="Calibri Light" w:hAnsi="Calibri Light" w:cs="Calibri Light"/>
          <w:bCs/>
        </w:rPr>
        <w:t xml:space="preserve">Do faktury końcowej, Wykonawca jest zobowiązany dołączyć (jako załącznik) dokument o nazwie: „Wykaz podmiotów, które wykonywały roboty, dostawy lub usługi w ramach składanej faktury, tj. faktury nr ___ </w:t>
      </w:r>
      <w:r w:rsidRPr="00AE2587">
        <w:rPr>
          <w:rFonts w:ascii="Calibri Light" w:hAnsi="Calibri Light" w:cs="Calibri Light"/>
          <w:bCs/>
        </w:rPr>
        <w:lastRenderedPageBreak/>
        <w:t>z dnia ____”. Wykaz ten musi zawierać: nazwę podmiotu, zakres robót, dostaw lub usług wykonanych przez dany podmiot oraz wartość w złotych należną danemu podmiotowi. Ogólna wartość środków finansowych należnych poszczególnym podmiotom musi być równa wartości faktury plus wartości przekazanej zaliczki. Załącznik ten musi być złożony w oryginale i podpisany przez Wykonawcę oraz wszystkich Podwykonawców i dalszych Podwykonawców oraz inspektora nadzoru. Brak wykazu spełniającego powyższe wymagania będzie podstawą do odmowy przyjęcia faktury. Zamiast podpisania wykazu, o którym mowa powyżej, dopuszcza się złożenie przez Podwykonawcę lub dalszego Podwykonawcę osobnego oświadczenia o akceptacji wykazu do faktury nr ____ z dnia _______</w:t>
      </w:r>
    </w:p>
    <w:p w14:paraId="0A989809" w14:textId="04C8EF4E" w:rsidR="003A6B00" w:rsidRPr="00AE2587" w:rsidRDefault="003A6B00" w:rsidP="005A0327">
      <w:pPr>
        <w:pStyle w:val="Akapitzlist"/>
        <w:numPr>
          <w:ilvl w:val="0"/>
          <w:numId w:val="7"/>
        </w:numPr>
        <w:spacing w:after="0"/>
        <w:ind w:left="426" w:hanging="426"/>
        <w:jc w:val="both"/>
        <w:rPr>
          <w:rFonts w:ascii="Calibri Light" w:hAnsi="Calibri Light" w:cs="Calibri Light"/>
        </w:rPr>
      </w:pPr>
      <w:r w:rsidRPr="00AE2587">
        <w:rPr>
          <w:rFonts w:ascii="Calibri Light" w:hAnsi="Calibri Light" w:cs="Calibri Light"/>
        </w:rPr>
        <w:t>Wynagrodzenie ryczałtowe, o którym mowa w ust. 1 obejmuje wszystkie koszty związane z realizacją robót objętych dokumentacją projektową w zakresie robót jak i SWZ oraz specyfikacją techniczną wykonania i odbioru robót budowlanych w tym ryzyko Wykonawcy z tytułu oszacowania wszelkich kosztów związanych z realizacją przedmiotu umowy, a także oddziaływania innych czynników mających lub mogących mieć wpływ na koszty.</w:t>
      </w:r>
    </w:p>
    <w:p w14:paraId="1B0D47F8" w14:textId="77777777" w:rsidR="003A6B00" w:rsidRPr="00AE2587" w:rsidRDefault="003A6B00" w:rsidP="005A0327">
      <w:pPr>
        <w:pStyle w:val="Akapitzlist"/>
        <w:numPr>
          <w:ilvl w:val="0"/>
          <w:numId w:val="7"/>
        </w:numPr>
        <w:spacing w:after="0"/>
        <w:ind w:left="426" w:hanging="426"/>
        <w:jc w:val="both"/>
        <w:rPr>
          <w:rFonts w:ascii="Calibri Light" w:hAnsi="Calibri Light" w:cs="Calibri Light"/>
        </w:rPr>
      </w:pPr>
      <w:r w:rsidRPr="00AE2587">
        <w:rPr>
          <w:rFonts w:ascii="Calibri Light" w:hAnsi="Calibri Light" w:cs="Calibri Light"/>
        </w:rPr>
        <w:t>Niedoszacowanie, pominięcie oraz brak rozpoznania zakresu przedmiotu umowy nie może być podstawą do żądania zmiany wynagrodzenia ryczałtowego określonego w ust. 1 niniejszego paragrafu.</w:t>
      </w:r>
    </w:p>
    <w:p w14:paraId="678EBF7F" w14:textId="77777777" w:rsidR="003A6B00" w:rsidRPr="00AE2587" w:rsidRDefault="003A6B00" w:rsidP="005A0327">
      <w:pPr>
        <w:pStyle w:val="Akapitzlist"/>
        <w:numPr>
          <w:ilvl w:val="0"/>
          <w:numId w:val="7"/>
        </w:numPr>
        <w:spacing w:after="0"/>
        <w:ind w:left="426" w:hanging="426"/>
        <w:jc w:val="both"/>
        <w:rPr>
          <w:rFonts w:ascii="Calibri Light" w:hAnsi="Calibri Light" w:cs="Calibri Light"/>
        </w:rPr>
      </w:pPr>
      <w:r w:rsidRPr="00AE2587">
        <w:rPr>
          <w:rFonts w:ascii="Calibri Light" w:hAnsi="Calibri Light" w:cs="Calibri Light"/>
        </w:rPr>
        <w:t>W przypadku ograniczenia zakresu rzeczowego przedmiotu umowy (roboty zaniechane) sposób obliczenia kwoty, która będzie potrącona Wykonawcy, będzie następujący:</w:t>
      </w:r>
    </w:p>
    <w:p w14:paraId="6A555323" w14:textId="77777777" w:rsidR="003A6B00" w:rsidRPr="00AE2587" w:rsidRDefault="003A6B00" w:rsidP="005A0327">
      <w:pPr>
        <w:numPr>
          <w:ilvl w:val="0"/>
          <w:numId w:val="6"/>
        </w:numPr>
        <w:tabs>
          <w:tab w:val="left" w:pos="0"/>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 xml:space="preserve">w przypadku odstąpienia od całego elementu robót określonego w kosztorysie, o którym mowa </w:t>
      </w:r>
      <w:r w:rsidRPr="00AE2587">
        <w:rPr>
          <w:rFonts w:ascii="Calibri Light" w:hAnsi="Calibri Light" w:cs="Calibri Light"/>
        </w:rPr>
        <w:br/>
        <w:t>w § 2 ust 2 pkt 1 nastąpi odliczenie wartości całego elementu od ogólnej wartości przedmiotu umowy;</w:t>
      </w:r>
    </w:p>
    <w:p w14:paraId="6663440C" w14:textId="77777777" w:rsidR="003A6B00" w:rsidRPr="00AE2587" w:rsidRDefault="003A6B00" w:rsidP="005A0327">
      <w:pPr>
        <w:numPr>
          <w:ilvl w:val="0"/>
          <w:numId w:val="6"/>
        </w:numPr>
        <w:tabs>
          <w:tab w:val="left" w:pos="0"/>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w przypadku odstąpienia od części robót z danego elementu ujętego w kosztorysie, o którym mowa w § 2 ust 2 pkt 1 obliczenie niewykonanej części tego elementu nastąpi na podstawie ustalenia przez Zamawiającego i Wykonawcę procentowego stosunku niewykonanych robót do wartości całego elementu, następnie zostanie wyliczona wartość niewykonanych robót i odliczona od ogólnej wartości całego przedmiotu umowy, w przypadku gdy ten sposób wyliczenia byłby zbyt niedokładny, dopuszcza się także możliwość obliczenia niewykonanej części danego elementu na podstawie kosztorysu przygotowanego przez Wykonawcę w oparciu o odpowiednie KNR-Y oraz rynkowe ceny materiałów, robocizny oraz sprzętu a zatwierdzonego przez Zamawiającego i Inspektora nadzoru.</w:t>
      </w:r>
    </w:p>
    <w:p w14:paraId="63466DCF" w14:textId="77777777" w:rsidR="00453F60" w:rsidRPr="00AE2587" w:rsidRDefault="00453F60" w:rsidP="005A0327">
      <w:pPr>
        <w:pStyle w:val="Akapitzlist"/>
        <w:numPr>
          <w:ilvl w:val="0"/>
          <w:numId w:val="7"/>
        </w:numPr>
        <w:tabs>
          <w:tab w:val="left" w:pos="426"/>
        </w:tabs>
        <w:spacing w:after="0"/>
        <w:ind w:left="426" w:hanging="426"/>
        <w:jc w:val="both"/>
        <w:rPr>
          <w:rFonts w:ascii="Calibri Light" w:hAnsi="Calibri Light" w:cs="Calibri Light"/>
        </w:rPr>
      </w:pPr>
      <w:r w:rsidRPr="00AE2587">
        <w:rPr>
          <w:rFonts w:ascii="Calibri Light" w:hAnsi="Calibri Light" w:cs="Calibri Light"/>
        </w:rPr>
        <w:t>Warunkiem zapłaty za wykonane roboty jest przedstawienie dowodów zapłaty wymagalnego wynagrodzenia podwykonawców i dalszych podwykonawców biorących udział w realizacji robót budowlanych.</w:t>
      </w:r>
    </w:p>
    <w:p w14:paraId="09367480" w14:textId="5E71480A" w:rsidR="003A6B00" w:rsidRPr="00AE2587" w:rsidRDefault="003A6B00" w:rsidP="005A0327">
      <w:pPr>
        <w:pStyle w:val="Akapitzlist"/>
        <w:numPr>
          <w:ilvl w:val="0"/>
          <w:numId w:val="7"/>
        </w:numPr>
        <w:tabs>
          <w:tab w:val="left" w:pos="426"/>
        </w:tabs>
        <w:spacing w:after="0"/>
        <w:ind w:left="426" w:hanging="426"/>
        <w:jc w:val="both"/>
        <w:rPr>
          <w:rFonts w:ascii="Calibri Light" w:hAnsi="Calibri Light" w:cs="Calibri Light"/>
        </w:rPr>
      </w:pPr>
      <w:r w:rsidRPr="00AE2587">
        <w:rPr>
          <w:rFonts w:ascii="Calibri Light" w:hAnsi="Calibri Light" w:cs="Calibri Light"/>
        </w:rPr>
        <w:t>Rozliczenie za wykonanie robót budowlanych stanowiących przedmiot Umowy będzie dokonywane na podstawie rachunk</w:t>
      </w:r>
      <w:r w:rsidR="0042115C" w:rsidRPr="00AE2587">
        <w:rPr>
          <w:rFonts w:ascii="Calibri Light" w:hAnsi="Calibri Light" w:cs="Calibri Light"/>
        </w:rPr>
        <w:t xml:space="preserve">u </w:t>
      </w:r>
      <w:r w:rsidRPr="00AE2587">
        <w:rPr>
          <w:rFonts w:ascii="Calibri Light" w:hAnsi="Calibri Light" w:cs="Calibri Light"/>
        </w:rPr>
        <w:t>lub faktur</w:t>
      </w:r>
      <w:r w:rsidR="0042115C" w:rsidRPr="00AE2587">
        <w:rPr>
          <w:rFonts w:ascii="Calibri Light" w:hAnsi="Calibri Light" w:cs="Calibri Light"/>
        </w:rPr>
        <w:t>y</w:t>
      </w:r>
      <w:r w:rsidRPr="00AE2587">
        <w:rPr>
          <w:rFonts w:ascii="Calibri Light" w:hAnsi="Calibri Light" w:cs="Calibri Light"/>
        </w:rPr>
        <w:t xml:space="preserve"> VAT.</w:t>
      </w:r>
      <w:r w:rsidR="0042115C" w:rsidRPr="00AE2587">
        <w:rPr>
          <w:rFonts w:ascii="Calibri Light" w:hAnsi="Calibri Light" w:cs="Calibri Light"/>
        </w:rPr>
        <w:t xml:space="preserve"> </w:t>
      </w:r>
      <w:r w:rsidR="008E6598" w:rsidRPr="00AE2587">
        <w:rPr>
          <w:rFonts w:ascii="Calibri Light" w:hAnsi="Calibri Light" w:cs="Calibri Light"/>
        </w:rPr>
        <w:t>Nie dopuszcza się płatności częściowych za wykon</w:t>
      </w:r>
      <w:r w:rsidR="00453F60" w:rsidRPr="00AE2587">
        <w:rPr>
          <w:rFonts w:ascii="Calibri Light" w:hAnsi="Calibri Light" w:cs="Calibri Light"/>
        </w:rPr>
        <w:t xml:space="preserve">ywanie </w:t>
      </w:r>
      <w:r w:rsidR="008E6598" w:rsidRPr="00AE2587">
        <w:rPr>
          <w:rFonts w:ascii="Calibri Light" w:hAnsi="Calibri Light" w:cs="Calibri Light"/>
        </w:rPr>
        <w:t xml:space="preserve">przedmiotu umowy.  </w:t>
      </w:r>
    </w:p>
    <w:p w14:paraId="4265C1DA" w14:textId="7D23E404" w:rsidR="003A6B00" w:rsidRPr="00AE2587" w:rsidRDefault="00453F60" w:rsidP="005A0327">
      <w:pPr>
        <w:pStyle w:val="Akapitzlist"/>
        <w:numPr>
          <w:ilvl w:val="0"/>
          <w:numId w:val="7"/>
        </w:numPr>
        <w:tabs>
          <w:tab w:val="left" w:pos="426"/>
        </w:tabs>
        <w:spacing w:after="0"/>
        <w:ind w:left="426" w:hanging="426"/>
        <w:jc w:val="both"/>
        <w:rPr>
          <w:rFonts w:ascii="Calibri Light" w:hAnsi="Calibri Light" w:cs="Calibri Light"/>
        </w:rPr>
      </w:pPr>
      <w:r w:rsidRPr="00AE2587">
        <w:rPr>
          <w:rFonts w:ascii="Calibri Light" w:hAnsi="Calibri Light" w:cs="Calibri Light"/>
        </w:rPr>
        <w:t>P</w:t>
      </w:r>
      <w:r w:rsidR="003A6B00" w:rsidRPr="00AE2587">
        <w:rPr>
          <w:rFonts w:ascii="Calibri Light" w:hAnsi="Calibri Light" w:cs="Calibri Light"/>
        </w:rPr>
        <w:t xml:space="preserve">łatności za wykonane na podstawie Umowy roboty budowlane, </w:t>
      </w:r>
      <w:r w:rsidRPr="00AE2587">
        <w:rPr>
          <w:rFonts w:ascii="Calibri Light" w:hAnsi="Calibri Light" w:cs="Calibri Light"/>
        </w:rPr>
        <w:t xml:space="preserve">będzie </w:t>
      </w:r>
      <w:r w:rsidR="003A6B00" w:rsidRPr="00AE2587">
        <w:rPr>
          <w:rFonts w:ascii="Calibri Light" w:hAnsi="Calibri Light" w:cs="Calibri Light"/>
        </w:rPr>
        <w:t>dokonywan</w:t>
      </w:r>
      <w:r w:rsidRPr="00AE2587">
        <w:rPr>
          <w:rFonts w:ascii="Calibri Light" w:hAnsi="Calibri Light" w:cs="Calibri Light"/>
        </w:rPr>
        <w:t>a</w:t>
      </w:r>
      <w:r w:rsidR="003A6B00" w:rsidRPr="00AE2587">
        <w:rPr>
          <w:rFonts w:ascii="Calibri Light" w:hAnsi="Calibri Light" w:cs="Calibri Light"/>
        </w:rPr>
        <w:t xml:space="preserve"> powykonawczo, na podstawie protokoł</w:t>
      </w:r>
      <w:r w:rsidRPr="00AE2587">
        <w:rPr>
          <w:rFonts w:ascii="Calibri Light" w:hAnsi="Calibri Light" w:cs="Calibri Light"/>
        </w:rPr>
        <w:t>u</w:t>
      </w:r>
      <w:r w:rsidR="003A6B00" w:rsidRPr="00AE2587">
        <w:rPr>
          <w:rFonts w:ascii="Calibri Light" w:hAnsi="Calibri Light" w:cs="Calibri Light"/>
        </w:rPr>
        <w:t xml:space="preserve"> odbioru robót, w termin</w:t>
      </w:r>
      <w:r w:rsidRPr="00AE2587">
        <w:rPr>
          <w:rFonts w:ascii="Calibri Light" w:hAnsi="Calibri Light" w:cs="Calibri Light"/>
        </w:rPr>
        <w:t xml:space="preserve">ie </w:t>
      </w:r>
      <w:r w:rsidR="003A6B00" w:rsidRPr="00AE2587">
        <w:rPr>
          <w:rFonts w:ascii="Calibri Light" w:hAnsi="Calibri Light" w:cs="Calibri Light"/>
        </w:rPr>
        <w:t>określony</w:t>
      </w:r>
      <w:r w:rsidRPr="00AE2587">
        <w:rPr>
          <w:rFonts w:ascii="Calibri Light" w:hAnsi="Calibri Light" w:cs="Calibri Light"/>
        </w:rPr>
        <w:t>m</w:t>
      </w:r>
      <w:r w:rsidR="003A6B00" w:rsidRPr="00AE2587">
        <w:rPr>
          <w:rFonts w:ascii="Calibri Light" w:hAnsi="Calibri Light" w:cs="Calibri Light"/>
        </w:rPr>
        <w:t xml:space="preserve"> umową na podstawie wystawion</w:t>
      </w:r>
      <w:r w:rsidRPr="00AE2587">
        <w:rPr>
          <w:rFonts w:ascii="Calibri Light" w:hAnsi="Calibri Light" w:cs="Calibri Light"/>
        </w:rPr>
        <w:t xml:space="preserve">ego </w:t>
      </w:r>
      <w:r w:rsidR="003A6B00" w:rsidRPr="00AE2587">
        <w:rPr>
          <w:rFonts w:ascii="Calibri Light" w:hAnsi="Calibri Light" w:cs="Calibri Light"/>
        </w:rPr>
        <w:t>rachunk</w:t>
      </w:r>
      <w:r w:rsidRPr="00AE2587">
        <w:rPr>
          <w:rFonts w:ascii="Calibri Light" w:hAnsi="Calibri Light" w:cs="Calibri Light"/>
        </w:rPr>
        <w:t>u</w:t>
      </w:r>
      <w:r w:rsidR="003A6B00" w:rsidRPr="00AE2587">
        <w:rPr>
          <w:rFonts w:ascii="Calibri Light" w:hAnsi="Calibri Light" w:cs="Calibri Light"/>
        </w:rPr>
        <w:t xml:space="preserve"> </w:t>
      </w:r>
      <w:r w:rsidRPr="00AE2587">
        <w:rPr>
          <w:rFonts w:ascii="Calibri Light" w:hAnsi="Calibri Light" w:cs="Calibri Light"/>
        </w:rPr>
        <w:t xml:space="preserve">/ </w:t>
      </w:r>
      <w:r w:rsidR="003A6B00" w:rsidRPr="00AE2587">
        <w:rPr>
          <w:rFonts w:ascii="Calibri Light" w:hAnsi="Calibri Light" w:cs="Calibri Light"/>
        </w:rPr>
        <w:t>faktur</w:t>
      </w:r>
      <w:r w:rsidRPr="00AE2587">
        <w:rPr>
          <w:rFonts w:ascii="Calibri Light" w:hAnsi="Calibri Light" w:cs="Calibri Light"/>
        </w:rPr>
        <w:t>y</w:t>
      </w:r>
      <w:r w:rsidR="003A6B00" w:rsidRPr="00AE2587">
        <w:rPr>
          <w:rFonts w:ascii="Calibri Light" w:hAnsi="Calibri Light" w:cs="Calibri Light"/>
        </w:rPr>
        <w:t>, zgodnie z protokoł</w:t>
      </w:r>
      <w:r w:rsidRPr="00AE2587">
        <w:rPr>
          <w:rFonts w:ascii="Calibri Light" w:hAnsi="Calibri Light" w:cs="Calibri Light"/>
        </w:rPr>
        <w:t xml:space="preserve">em </w:t>
      </w:r>
      <w:r w:rsidR="003A6B00" w:rsidRPr="00AE2587">
        <w:rPr>
          <w:rFonts w:ascii="Calibri Light" w:hAnsi="Calibri Light" w:cs="Calibri Light"/>
        </w:rPr>
        <w:t>odbioru robót.</w:t>
      </w:r>
    </w:p>
    <w:p w14:paraId="54CAA661" w14:textId="77777777" w:rsidR="003A6B00" w:rsidRPr="00AE2587" w:rsidRDefault="003A6B00" w:rsidP="005A0327">
      <w:pPr>
        <w:pStyle w:val="Akapitzlist"/>
        <w:numPr>
          <w:ilvl w:val="0"/>
          <w:numId w:val="7"/>
        </w:numPr>
        <w:tabs>
          <w:tab w:val="left" w:pos="426"/>
        </w:tabs>
        <w:spacing w:after="0"/>
        <w:ind w:left="426" w:hanging="426"/>
        <w:jc w:val="both"/>
        <w:rPr>
          <w:rFonts w:ascii="Calibri Light" w:hAnsi="Calibri Light" w:cs="Calibri Light"/>
        </w:rPr>
      </w:pPr>
      <w:r w:rsidRPr="00AE2587">
        <w:rPr>
          <w:rFonts w:ascii="Calibri Light" w:hAnsi="Calibri Light" w:cs="Calibri Light"/>
        </w:rPr>
        <w:t xml:space="preserve">Należności za wykonane roboty budowlane będą wypłacane przez Zamawiającego na konto bankowe Wykonawcy </w:t>
      </w:r>
      <w:r w:rsidR="0074061C" w:rsidRPr="00AE2587">
        <w:rPr>
          <w:rFonts w:ascii="Calibri Light" w:hAnsi="Calibri Light" w:cs="Calibri Light"/>
        </w:rPr>
        <w:t>wskazane w rachunku / fakturze.</w:t>
      </w:r>
    </w:p>
    <w:p w14:paraId="544123FF" w14:textId="322B1A7A" w:rsidR="00D77092" w:rsidRPr="00AE2587" w:rsidRDefault="003A6B00" w:rsidP="005A0327">
      <w:pPr>
        <w:pStyle w:val="Akapitzlist"/>
        <w:numPr>
          <w:ilvl w:val="0"/>
          <w:numId w:val="7"/>
        </w:numPr>
        <w:spacing w:after="0"/>
        <w:ind w:left="426" w:hanging="426"/>
        <w:jc w:val="both"/>
        <w:rPr>
          <w:rFonts w:ascii="Calibri Light" w:hAnsi="Calibri Light" w:cs="Calibri Light"/>
        </w:rPr>
      </w:pPr>
      <w:r w:rsidRPr="00AE2587">
        <w:rPr>
          <w:rFonts w:ascii="Calibri Light" w:hAnsi="Calibri Light" w:cs="Calibri Light"/>
        </w:rPr>
        <w:t>Wykonawca nie może zbywać na rzecz osób trzecich wierzytelności powstałych w wyniku realizacji niniejszej umowy.</w:t>
      </w:r>
    </w:p>
    <w:p w14:paraId="620EE106" w14:textId="308CD0DA" w:rsidR="00D77092" w:rsidRPr="00AE2587" w:rsidRDefault="00D77092" w:rsidP="00D77092">
      <w:pPr>
        <w:suppressAutoHyphens/>
        <w:spacing w:after="0" w:line="240" w:lineRule="auto"/>
        <w:jc w:val="center"/>
        <w:rPr>
          <w:rFonts w:ascii="Calibri Light" w:eastAsia="Calibri" w:hAnsi="Calibri Light" w:cs="Calibri Light"/>
          <w:b/>
          <w:lang w:eastAsia="ar-SA"/>
        </w:rPr>
      </w:pPr>
      <w:r w:rsidRPr="00AE2587">
        <w:rPr>
          <w:rFonts w:ascii="Calibri Light" w:eastAsia="Calibri" w:hAnsi="Calibri Light" w:cs="Calibri Light"/>
          <w:b/>
          <w:lang w:eastAsia="ar-SA"/>
        </w:rPr>
        <w:t xml:space="preserve">§ </w:t>
      </w:r>
      <w:r w:rsidR="00A81B26" w:rsidRPr="00AE2587">
        <w:rPr>
          <w:rFonts w:ascii="Calibri Light" w:eastAsia="Calibri" w:hAnsi="Calibri Light" w:cs="Calibri Light"/>
          <w:b/>
          <w:lang w:eastAsia="ar-SA"/>
        </w:rPr>
        <w:t>6</w:t>
      </w:r>
    </w:p>
    <w:p w14:paraId="61D3B70C" w14:textId="77777777" w:rsidR="00BE2F11" w:rsidRPr="00AE2587" w:rsidRDefault="00BE2F11" w:rsidP="0074061C">
      <w:pPr>
        <w:spacing w:after="0"/>
        <w:jc w:val="center"/>
        <w:rPr>
          <w:rFonts w:ascii="Calibri Light" w:hAnsi="Calibri Light" w:cs="Calibri Light"/>
          <w:b/>
        </w:rPr>
      </w:pPr>
      <w:r w:rsidRPr="00AE2587">
        <w:rPr>
          <w:rFonts w:ascii="Calibri Light" w:hAnsi="Calibri Light" w:cs="Calibri Light"/>
          <w:b/>
        </w:rPr>
        <w:t>ROZLICZENIA KOŃCOWE</w:t>
      </w:r>
    </w:p>
    <w:p w14:paraId="12222C24"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t>Z wnioskiem o odbiór końcowy Wykonawca przedstawia Inspektorowi nadzoru inwestorskiego, komplet dokumentów odbiorowych oraz szczegółowe rozliczenie wynagrodzenia przysługującego Wykonawcy robót budowlanych.</w:t>
      </w:r>
    </w:p>
    <w:p w14:paraId="44042051"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lastRenderedPageBreak/>
        <w:t>Inspektor nadzoru inwestorskiego sprawdza zakres wykonanych robót i potwierdza kwotę należną do zapłaty Wykonawcy w terminie do 7 dni roboczych od daty otrzymania szczegółowego rozliczenia wynagrodzenia Wykonawcy.</w:t>
      </w:r>
    </w:p>
    <w:p w14:paraId="6D58A8F4"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t>Inspektor nadzoru inwestorskiego wzywa Wykonawcę do złożenia wyjaśnień lub uzupełnień końcowego szczegółowego rozliczenia wynagrodzenia Wykonawcy w przypadku uzasadnionych wątpliwości co do jego prawidłowości.</w:t>
      </w:r>
    </w:p>
    <w:p w14:paraId="7D567732"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t>Wykonawca składa wyjaśnienia i uzupełnienia oraz dokonuje korekt rozliczenia wynagrodzenia, uzgodnionych z Inspektorem nadzoru inwestorskiego.</w:t>
      </w:r>
    </w:p>
    <w:p w14:paraId="7927C25B"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t xml:space="preserve">Jeżeli rozliczenie końcowe przedstawione przez Wykonawcę po korektach, o których mowa w ust. 4 będzie nadal nieprawidłowe, Zamawiający ustali wysokość wynagrodzenia należnego Wykonawcy. </w:t>
      </w:r>
    </w:p>
    <w:p w14:paraId="05580D61"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t>Potwierdzone przez Inspektora nadzoru inwestorskiego rozliczenie stanowi załącznik do protokołu odbioru końcowego.</w:t>
      </w:r>
    </w:p>
    <w:p w14:paraId="1E060082" w14:textId="77777777" w:rsidR="00BE2F11" w:rsidRPr="00AE2587" w:rsidRDefault="00BE2F11" w:rsidP="005A0327">
      <w:pPr>
        <w:pStyle w:val="Akapitzlist"/>
        <w:numPr>
          <w:ilvl w:val="0"/>
          <w:numId w:val="22"/>
        </w:numPr>
        <w:spacing w:after="0"/>
        <w:ind w:left="426" w:hanging="426"/>
        <w:jc w:val="both"/>
        <w:rPr>
          <w:rFonts w:ascii="Calibri Light" w:hAnsi="Calibri Light" w:cs="Calibri Light"/>
        </w:rPr>
      </w:pPr>
      <w:r w:rsidRPr="00AE2587">
        <w:rPr>
          <w:rFonts w:ascii="Calibri Light" w:hAnsi="Calibri Light" w:cs="Calibri Light"/>
        </w:rPr>
        <w:t>Podstawę do zwolnienia zatrzymanej przez Zamawiającego części  zabezpieczenia należytego wykonania Umowy stanowić będzie Protokół odbioru końcowego.</w:t>
      </w:r>
    </w:p>
    <w:p w14:paraId="09041D60" w14:textId="67D9B195" w:rsidR="008C05FB" w:rsidRPr="00AE2587" w:rsidRDefault="00221B84" w:rsidP="005A0327">
      <w:pPr>
        <w:pStyle w:val="Akapitzlist"/>
        <w:numPr>
          <w:ilvl w:val="0"/>
          <w:numId w:val="22"/>
        </w:numPr>
        <w:suppressAutoHyphens w:val="0"/>
        <w:spacing w:after="0"/>
        <w:ind w:left="425" w:hanging="425"/>
        <w:jc w:val="both"/>
        <w:rPr>
          <w:rFonts w:ascii="Calibri Light" w:hAnsi="Calibri Light" w:cs="Calibri Light"/>
        </w:rPr>
      </w:pPr>
      <w:r w:rsidRPr="00AE2587">
        <w:rPr>
          <w:rFonts w:ascii="Calibri Light" w:hAnsi="Calibri Light" w:cs="Calibri Light"/>
        </w:rPr>
        <w:t>Faktura końcowa i załączniki do faktur</w:t>
      </w:r>
      <w:r w:rsidR="004F5227" w:rsidRPr="00AE2587">
        <w:rPr>
          <w:rFonts w:ascii="Calibri Light" w:hAnsi="Calibri Light" w:cs="Calibri Light"/>
        </w:rPr>
        <w:t>y</w:t>
      </w:r>
      <w:r w:rsidRPr="00AE2587">
        <w:rPr>
          <w:rFonts w:ascii="Calibri Light" w:hAnsi="Calibri Light" w:cs="Calibri Light"/>
        </w:rPr>
        <w:t xml:space="preserve"> muszą być zgodne z harmonogramem rzeczowo – finansowym.</w:t>
      </w:r>
      <w:r w:rsidRPr="00AE2587">
        <w:rPr>
          <w:rFonts w:ascii="Calibri Light" w:hAnsi="Calibri Light" w:cs="Calibri Light"/>
          <w:color w:val="000000"/>
        </w:rPr>
        <w:t xml:space="preserve"> </w:t>
      </w:r>
    </w:p>
    <w:p w14:paraId="7DE7AF3B" w14:textId="7DEB292A" w:rsidR="00D77092" w:rsidRPr="00AE2587" w:rsidRDefault="00D77092" w:rsidP="00D77092">
      <w:pPr>
        <w:suppressAutoHyphens/>
        <w:spacing w:after="0" w:line="240" w:lineRule="auto"/>
        <w:jc w:val="center"/>
        <w:rPr>
          <w:rFonts w:ascii="Calibri Light" w:eastAsia="Calibri" w:hAnsi="Calibri Light" w:cs="Calibri Light"/>
          <w:b/>
          <w:lang w:eastAsia="ar-SA"/>
        </w:rPr>
      </w:pPr>
      <w:r w:rsidRPr="00AE2587">
        <w:rPr>
          <w:rFonts w:ascii="Calibri Light" w:eastAsia="Calibri" w:hAnsi="Calibri Light" w:cs="Calibri Light"/>
          <w:b/>
          <w:lang w:eastAsia="ar-SA"/>
        </w:rPr>
        <w:t xml:space="preserve">§ </w:t>
      </w:r>
      <w:r w:rsidR="00A81B26" w:rsidRPr="00AE2587">
        <w:rPr>
          <w:rFonts w:ascii="Calibri Light" w:eastAsia="Calibri" w:hAnsi="Calibri Light" w:cs="Calibri Light"/>
          <w:b/>
          <w:lang w:eastAsia="ar-SA"/>
        </w:rPr>
        <w:t>7</w:t>
      </w:r>
    </w:p>
    <w:p w14:paraId="3C3A75F3" w14:textId="77777777" w:rsidR="00D77092" w:rsidRPr="00AE2587" w:rsidRDefault="00D77092" w:rsidP="00D77092">
      <w:pPr>
        <w:suppressAutoHyphens/>
        <w:spacing w:after="0" w:line="240" w:lineRule="auto"/>
        <w:jc w:val="center"/>
        <w:rPr>
          <w:rFonts w:ascii="Calibri Light" w:eastAsia="Calibri" w:hAnsi="Calibri Light" w:cs="Calibri Light"/>
          <w:b/>
          <w:lang w:eastAsia="ar-SA"/>
        </w:rPr>
      </w:pPr>
      <w:r w:rsidRPr="00AE2587">
        <w:rPr>
          <w:rFonts w:ascii="Calibri Light" w:eastAsia="Calibri" w:hAnsi="Calibri Light" w:cs="Calibri Light"/>
          <w:b/>
          <w:lang w:eastAsia="ar-SA"/>
        </w:rPr>
        <w:t>WARUNKI PŁATNOŚCI</w:t>
      </w:r>
    </w:p>
    <w:p w14:paraId="7A8BB979" w14:textId="2E825790"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Jeżeli Wykonawca nie przedstawi wraz z </w:t>
      </w:r>
      <w:r w:rsidR="004F5227" w:rsidRPr="00AE2587">
        <w:rPr>
          <w:rFonts w:ascii="Calibri Light" w:eastAsia="Calibri" w:hAnsi="Calibri Light" w:cs="Calibri Light"/>
          <w:lang w:eastAsia="ar-SA"/>
        </w:rPr>
        <w:t xml:space="preserve">rachunkiem / </w:t>
      </w:r>
      <w:r w:rsidRPr="00AE2587">
        <w:rPr>
          <w:rFonts w:ascii="Calibri Light" w:eastAsia="Calibri" w:hAnsi="Calibri Light" w:cs="Calibri Light"/>
          <w:lang w:eastAsia="ar-SA"/>
        </w:rPr>
        <w:t xml:space="preserve">fakturą </w:t>
      </w:r>
      <w:r w:rsidR="004F5227" w:rsidRPr="00AE2587">
        <w:rPr>
          <w:rFonts w:ascii="Calibri Light" w:eastAsia="Calibri" w:hAnsi="Calibri Light" w:cs="Calibri Light"/>
          <w:lang w:eastAsia="ar-SA"/>
        </w:rPr>
        <w:t xml:space="preserve">wymaganych umową </w:t>
      </w:r>
      <w:r w:rsidRPr="00AE2587">
        <w:rPr>
          <w:rFonts w:ascii="Calibri Light" w:eastAsia="Calibri" w:hAnsi="Calibri Light" w:cs="Calibri Light"/>
          <w:lang w:eastAsia="ar-SA"/>
        </w:rPr>
        <w:t>dokumentów</w:t>
      </w:r>
      <w:r w:rsidR="004F5227" w:rsidRPr="00AE2587">
        <w:rPr>
          <w:rFonts w:ascii="Calibri Light" w:eastAsia="Calibri" w:hAnsi="Calibri Light" w:cs="Calibri Light"/>
          <w:lang w:eastAsia="ar-SA"/>
        </w:rPr>
        <w:t xml:space="preserve">, </w:t>
      </w:r>
      <w:r w:rsidRPr="00AE2587">
        <w:rPr>
          <w:rFonts w:ascii="Calibri Light" w:eastAsia="Calibri" w:hAnsi="Calibri Light" w:cs="Calibri Light"/>
          <w:lang w:eastAsia="ar-SA"/>
        </w:rPr>
        <w:t>Zamawiający jest uprawniony do wstrzymania wypłaty należnego Wykonawcy wynagrodzenia do czasu przedłożenia przez Wykonawcę stosownych dokumentów</w:t>
      </w:r>
      <w:r w:rsidR="004F5227" w:rsidRPr="00AE2587">
        <w:rPr>
          <w:rFonts w:ascii="Calibri Light" w:eastAsia="Calibri" w:hAnsi="Calibri Light" w:cs="Calibri Light"/>
          <w:lang w:eastAsia="ar-SA"/>
        </w:rPr>
        <w:t xml:space="preserve">. Powyższe </w:t>
      </w:r>
      <w:r w:rsidRPr="00AE2587">
        <w:rPr>
          <w:rFonts w:ascii="Calibri Light" w:eastAsia="Calibri" w:hAnsi="Calibri Light" w:cs="Calibri Light"/>
          <w:lang w:eastAsia="ar-SA"/>
        </w:rPr>
        <w:t xml:space="preserve">nie skutkuje nie dotrzymaniem przez Zamawiającego terminu płatności i nie uprawnia Wykonawcy do żądania odsetek, bieg terminu płatności rozpoczyna się w takim przypadku z dniem dostarczenia </w:t>
      </w:r>
      <w:r w:rsidR="004F5227" w:rsidRPr="00AE2587">
        <w:rPr>
          <w:rFonts w:ascii="Calibri Light" w:eastAsia="Calibri" w:hAnsi="Calibri Light" w:cs="Calibri Light"/>
          <w:lang w:eastAsia="ar-SA"/>
        </w:rPr>
        <w:t>Z</w:t>
      </w:r>
      <w:r w:rsidRPr="00AE2587">
        <w:rPr>
          <w:rFonts w:ascii="Calibri Light" w:eastAsia="Calibri" w:hAnsi="Calibri Light" w:cs="Calibri Light"/>
          <w:lang w:eastAsia="ar-SA"/>
        </w:rPr>
        <w:t>amawiającemu kompletu dokumentów.</w:t>
      </w:r>
    </w:p>
    <w:p w14:paraId="77987597"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Jeżeli w terminie określonym w zaakceptowanej przez Zamawiającego Umowie o podwykonawstwo, Wykonawca, Podwykonawca lub dalszy Podwykonawca nie zapłaci wymaganego wynagrodzenia przysługującego Podwykonawcy lub dalszemu Podwykonawcy, Podwykonawca lub dalszy Podwykonawca może zwrócić się z żądaniem zapłaty należnego wynagrodzenia bezpośrednio do Zamawiającego.</w:t>
      </w:r>
    </w:p>
    <w:p w14:paraId="2EE42355"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 </w:t>
      </w:r>
    </w:p>
    <w:p w14:paraId="012C48ED" w14:textId="44AC6E25"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Wykonawca przekazuje Zamawiającemu pisemne uwagi, o których mowa w ust. </w:t>
      </w:r>
      <w:r w:rsidR="003B4591" w:rsidRPr="00AE2587">
        <w:rPr>
          <w:rFonts w:ascii="Calibri Light" w:eastAsia="Calibri" w:hAnsi="Calibri Light" w:cs="Calibri Light"/>
          <w:lang w:eastAsia="ar-SA"/>
        </w:rPr>
        <w:t>3</w:t>
      </w:r>
      <w:r w:rsidRPr="00AE2587">
        <w:rPr>
          <w:rFonts w:ascii="Calibri Light" w:eastAsia="Calibri" w:hAnsi="Calibri Light" w:cs="Calibri Light"/>
          <w:lang w:eastAsia="ar-SA"/>
        </w:rPr>
        <w:t xml:space="preserve">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1AF665CC"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W przypadku zgłoszenia uwag, o których mowa w ust. 7, w terminie wskazanym przez Zamawiającego, Zamawiający może:</w:t>
      </w:r>
    </w:p>
    <w:p w14:paraId="79ABF157" w14:textId="77777777" w:rsidR="00D77092" w:rsidRPr="00AE2587" w:rsidRDefault="00D77092" w:rsidP="005A0327">
      <w:pPr>
        <w:numPr>
          <w:ilvl w:val="0"/>
          <w:numId w:val="24"/>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nie dokonać bezpośredniej zapłaty wynagrodzenia Podwykonawcy lub dalszemu Podwykonawcy, jeżeli wykonawca wykaże niezasadność takiej zapłaty, albo</w:t>
      </w:r>
    </w:p>
    <w:p w14:paraId="54567EB8" w14:textId="77777777" w:rsidR="00D77092" w:rsidRPr="00AE2587" w:rsidRDefault="00D77092" w:rsidP="005A0327">
      <w:pPr>
        <w:numPr>
          <w:ilvl w:val="0"/>
          <w:numId w:val="24"/>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15482E7D" w14:textId="77777777" w:rsidR="00D77092" w:rsidRPr="00AE2587" w:rsidRDefault="00D77092" w:rsidP="005A0327">
      <w:pPr>
        <w:numPr>
          <w:ilvl w:val="0"/>
          <w:numId w:val="24"/>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dokonać bezpośredniej zapłaty wynagrodzenia Podwykonawcy lub dalszemu Podwykonawcy, jeżeli Podwykonawca lub dalszy Podwykonawca wykaże zasadność takiej zapłaty.</w:t>
      </w:r>
    </w:p>
    <w:p w14:paraId="0D2C3C7E"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Zamawiający dokona bezpośredniej zapłaty wymagalnego wynagrodzenia przysługującego Podwykonawcy lub dalszemu Podwykonawcy, który zawarł zaakceptowaną przez Zamawiającego umowę </w:t>
      </w:r>
      <w:r w:rsidRPr="00AE2587">
        <w:rPr>
          <w:rFonts w:ascii="Calibri Light" w:eastAsia="Calibri" w:hAnsi="Calibri Light" w:cs="Calibri Light"/>
          <w:lang w:eastAsia="ar-SA"/>
        </w:rPr>
        <w:lastRenderedPageBreak/>
        <w:t xml:space="preserve">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75196165" w14:textId="753A57E3"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Wynagrodzenie, o którym mowa w ust. </w:t>
      </w:r>
      <w:r w:rsidR="003B4591" w:rsidRPr="00AE2587">
        <w:rPr>
          <w:rFonts w:ascii="Calibri Light" w:eastAsia="Calibri" w:hAnsi="Calibri Light" w:cs="Calibri Light"/>
          <w:lang w:eastAsia="ar-SA"/>
        </w:rPr>
        <w:t>6</w:t>
      </w:r>
      <w:r w:rsidRPr="00AE2587">
        <w:rPr>
          <w:rFonts w:ascii="Calibri Light" w:eastAsia="Calibri" w:hAnsi="Calibri Light" w:cs="Calibri Light"/>
          <w:lang w:eastAsia="ar-SA"/>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9BA65A9"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Bezpośrednia zapłata obejmuje wyłącznie należne wynagrodzenie, bez odsetek, należnych Podwykonawcy lub dalszemu Podwykonawcy.</w:t>
      </w:r>
    </w:p>
    <w:p w14:paraId="2EDAFBE8"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 </w:t>
      </w:r>
    </w:p>
    <w:p w14:paraId="21FEC242" w14:textId="7AED9F86"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W przypadku dokonania bezpośredniej zapłaty Podwykonawcy lub dalszemu Podwykonawcy, o których mowa w ust. </w:t>
      </w:r>
      <w:r w:rsidR="003B4591" w:rsidRPr="00AE2587">
        <w:rPr>
          <w:rFonts w:ascii="Calibri Light" w:eastAsia="Calibri" w:hAnsi="Calibri Light" w:cs="Calibri Light"/>
          <w:lang w:eastAsia="ar-SA"/>
        </w:rPr>
        <w:t>6</w:t>
      </w:r>
      <w:r w:rsidRPr="00AE2587">
        <w:rPr>
          <w:rFonts w:ascii="Calibri Light" w:eastAsia="Calibri" w:hAnsi="Calibri Light" w:cs="Calibri Light"/>
          <w:lang w:eastAsia="ar-SA"/>
        </w:rPr>
        <w:t>, Zamawiający potrąca kwotę wypłaconego wynagrodzenia z wynagrodzenia należnego Wykonawcy.</w:t>
      </w:r>
    </w:p>
    <w:p w14:paraId="456F22B0"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Dokonanie bezpośredniej płatności na rzecz Podwykonawcy lub dalszego Podwykonawcy lub ważne złożenie kwoty potrzebnej na pokrycie wynagrodzenia z tytułu bezpośredniej płatności do depozytu sądowego, skutkuje wygaśnięciem wierzytelności przysługującej Wykonawcy od Zamawiającego z tytułu wynagrodzenia do wysokości kwoty odpowiadającej dokonanej płatności.</w:t>
      </w:r>
    </w:p>
    <w:p w14:paraId="53928311"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Zamawiający dokona bezpośredniej płatności na rzecz Podwykonawcy lub dalszego Podwykonawcy </w:t>
      </w:r>
      <w:r w:rsidRPr="00AE2587">
        <w:rPr>
          <w:rFonts w:ascii="Calibri Light" w:eastAsia="Calibri" w:hAnsi="Calibri Light" w:cs="Calibri Light"/>
          <w:lang w:eastAsia="ar-SA"/>
        </w:rPr>
        <w:br/>
        <w:t xml:space="preserve">w terminie 21 dni od dnia pisemnego potwierdzenia Podwykonawcy lub dalszemu Podwykonawcy przez Zamawiającego uznania płatności bezpośredniej za uzasadnioną. </w:t>
      </w:r>
    </w:p>
    <w:p w14:paraId="36BB07CE"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podanych w kosztorysie o którym mowa w §2 ust. 2 pkt 1 za wykonanie roboty pomiędzy cenami określonymi umową, Zamawiający uzna i wypłaci Podwykonawcy lub dalszemu Podwykonawcy na podstawie wystawionej przez niego faktury VAT lub rachunku wyłącznie kwotę należną na podstawie cen określonych Umową.</w:t>
      </w:r>
    </w:p>
    <w:p w14:paraId="40274181"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W przypadku, gdy Podwykonawcy lub dalsi Podwykonawcy, uprawnieni do uzyskania od Zamawiającego płatności bezpośrednich, nie wystawili żadnych rachunków lub faktur VAT w danym okresie rozliczeniowym,</w:t>
      </w:r>
      <w:r w:rsidR="002328DA" w:rsidRPr="00AE2587">
        <w:rPr>
          <w:rFonts w:ascii="Calibri Light" w:eastAsia="Calibri" w:hAnsi="Calibri Light" w:cs="Calibri Light"/>
          <w:lang w:eastAsia="ar-SA"/>
        </w:rPr>
        <w:t xml:space="preserve"> </w:t>
      </w:r>
      <w:r w:rsidRPr="00AE2587">
        <w:rPr>
          <w:rFonts w:ascii="Calibri Light" w:eastAsia="Calibri" w:hAnsi="Calibri Light" w:cs="Calibri Light"/>
          <w:lang w:eastAsia="ar-SA"/>
        </w:rPr>
        <w:t>i Wykonawca załączy do wystawianego rachunku lub faktury VAT oświadczenia Podwykonawców i dalszych Podwykonawców potwierdzające tę okoliczność, cała kwota wynikająca z faktury VAT lub rachunku zostanie wypłacona przez Zamawiającego Wykonawcy.</w:t>
      </w:r>
    </w:p>
    <w:p w14:paraId="3D08B945" w14:textId="77777777" w:rsidR="00D77092" w:rsidRPr="00AE2587" w:rsidRDefault="00D77092" w:rsidP="005A0327">
      <w:pPr>
        <w:numPr>
          <w:ilvl w:val="0"/>
          <w:numId w:val="23"/>
        </w:numPr>
        <w:suppressAutoHyphens/>
        <w:spacing w:after="0"/>
        <w:ind w:left="426" w:hanging="426"/>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 Do rachunku lub faktury VAT końcowej za wykonanie przedmiotu Umowy Wykonawca dołączy:</w:t>
      </w:r>
    </w:p>
    <w:p w14:paraId="12B869E1" w14:textId="77777777" w:rsidR="00D77092" w:rsidRPr="00AE2587" w:rsidRDefault="00D77092" w:rsidP="005A0327">
      <w:pPr>
        <w:numPr>
          <w:ilvl w:val="0"/>
          <w:numId w:val="25"/>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Oświadczenia Podwykonawców i dalszych Podwykonawców o pełnym zafakturowaniu lub objęciu wystawionymi przez nich rachunkami zakresu robót wykonanych zgodnie z Umowami o podwykonawstwo;</w:t>
      </w:r>
    </w:p>
    <w:p w14:paraId="47C2A019" w14:textId="77777777" w:rsidR="00D77092" w:rsidRPr="00AE2587" w:rsidRDefault="00D77092" w:rsidP="005A0327">
      <w:pPr>
        <w:numPr>
          <w:ilvl w:val="0"/>
          <w:numId w:val="25"/>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 xml:space="preserve">Oświadczenia Podwykonawców i dalszych Podwykonawców o pełnym rozliczeniu tych robót do wysokości objętej płatnością końcową; </w:t>
      </w:r>
    </w:p>
    <w:p w14:paraId="506913E1" w14:textId="77777777" w:rsidR="00D77092" w:rsidRPr="00AE2587" w:rsidRDefault="00D77092" w:rsidP="005A0327">
      <w:pPr>
        <w:numPr>
          <w:ilvl w:val="0"/>
          <w:numId w:val="25"/>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W przypadku braku podwykonawców oświadczenie Wykonawcy o braku podwykonawców i dalszych Podwykonawców,</w:t>
      </w:r>
    </w:p>
    <w:p w14:paraId="45C486D4" w14:textId="68E994DB" w:rsidR="0074061C" w:rsidRPr="00AE2587" w:rsidRDefault="00D77092" w:rsidP="005A0327">
      <w:pPr>
        <w:numPr>
          <w:ilvl w:val="0"/>
          <w:numId w:val="25"/>
        </w:numPr>
        <w:suppressAutoHyphens/>
        <w:spacing w:after="0"/>
        <w:contextualSpacing/>
        <w:jc w:val="both"/>
        <w:rPr>
          <w:rFonts w:ascii="Calibri Light" w:eastAsia="Calibri" w:hAnsi="Calibri Light" w:cs="Calibri Light"/>
          <w:lang w:eastAsia="ar-SA"/>
        </w:rPr>
      </w:pPr>
      <w:r w:rsidRPr="00AE2587">
        <w:rPr>
          <w:rFonts w:ascii="Calibri Light" w:eastAsia="Calibri" w:hAnsi="Calibri Light" w:cs="Calibri Light"/>
          <w:lang w:eastAsia="ar-SA"/>
        </w:rPr>
        <w:t>Zatwierdzony Odbiór końcowy robót budowlanych.</w:t>
      </w:r>
    </w:p>
    <w:p w14:paraId="1F754417" w14:textId="61B1DF06"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xml:space="preserve">§ </w:t>
      </w:r>
      <w:r w:rsidR="00A81B26" w:rsidRPr="00AE2587">
        <w:rPr>
          <w:rFonts w:ascii="Calibri Light" w:hAnsi="Calibri Light" w:cs="Calibri Light"/>
          <w:b/>
        </w:rPr>
        <w:t>8</w:t>
      </w:r>
    </w:p>
    <w:p w14:paraId="70C1EE5C"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lastRenderedPageBreak/>
        <w:t>WARUNKI GWARANCJI I RĘKOJMI</w:t>
      </w:r>
    </w:p>
    <w:p w14:paraId="5AE22E9D" w14:textId="15E70DDC"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sz w:val="22"/>
          <w:szCs w:val="22"/>
        </w:rPr>
        <w:t xml:space="preserve">Na </w:t>
      </w:r>
      <w:r w:rsidR="004F674F">
        <w:rPr>
          <w:rFonts w:ascii="Calibri Light" w:hAnsi="Calibri Light" w:cs="Calibri Light"/>
          <w:sz w:val="22"/>
          <w:szCs w:val="22"/>
        </w:rPr>
        <w:t>wykonane roboty budowlane</w:t>
      </w:r>
      <w:r w:rsidRPr="00AE2587">
        <w:rPr>
          <w:rFonts w:ascii="Calibri Light" w:hAnsi="Calibri Light" w:cs="Calibri Light"/>
          <w:sz w:val="22"/>
          <w:szCs w:val="22"/>
        </w:rPr>
        <w:t xml:space="preserve"> Wykonawca udziela </w:t>
      </w:r>
      <w:r w:rsidR="005F7432">
        <w:rPr>
          <w:rFonts w:ascii="Calibri Light" w:hAnsi="Calibri Light" w:cs="Calibri Light"/>
          <w:sz w:val="22"/>
          <w:szCs w:val="22"/>
        </w:rPr>
        <w:t xml:space="preserve">_____ </w:t>
      </w:r>
      <w:r w:rsidRPr="00AE2587">
        <w:rPr>
          <w:rFonts w:ascii="Calibri Light" w:hAnsi="Calibri Light" w:cs="Calibri Light"/>
          <w:sz w:val="22"/>
          <w:szCs w:val="22"/>
        </w:rPr>
        <w:t xml:space="preserve">miesięcznej gwarancji i wystawi Zamawiającemu kartę gwarancji jakości, według wzoru stanowiącego załącznik nr 1 do niniejszej Umowy. </w:t>
      </w:r>
    </w:p>
    <w:p w14:paraId="32232C28"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Bieg terminu gwarancji i rękojmi rozpoczyna się w dniu następnym po dacie odbioru końcowego przedmiotu umowy bez zastrzeżeń. Gwarancja obejmuje wady materiałowe oraz wady w realizacji Przedmiotu umowy. </w:t>
      </w:r>
    </w:p>
    <w:p w14:paraId="0A61BC52"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W okresie gwarancji i rękojmi Wykonawca zobowiązuje się do usunięcia ujawnionych wad bezpłatnie w terminie do 7 dni od daty zgłoszenia przez Zamawiającego wady, z zastrzeżeniem warunków wynikających z gwarancji, stanowiących załącznik nr 1 do niniejszej Umowy. </w:t>
      </w:r>
    </w:p>
    <w:p w14:paraId="62825BB2"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Po bezskutecznym upływie terminu, o którym mowa w ust. 3 niniejszego paragrafu lub terminu wyznaczonego przez Zamawiającego na podstawie warunków gwarancji, stanowiących załącznik nr 1 do niniejszej Umowy, Zamawiający może zlecić usunięcie wad i szkód spowodowanych przez wady na koszt i ryzyko Wykonawcy innemu podmiotowi, bez konieczności uzyskania zgody sądu na wykonanie zastępcze (pokrywając powstałą należność w pierwszej kolejności z kwoty zabezpieczenia należytego wykonania Umowy). Niezależnie od tego Zamawiający może żądać od Wykonawcy/Gwaranta naprawienia szkody wynikłej z opóźnienia w przystąpieniu do usuwania wad. </w:t>
      </w:r>
    </w:p>
    <w:p w14:paraId="3E04A790"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Jeżeli w ramach gwarancji Wykonawca dokonał usunięcia wad istotnych, termin gwarancji biegnie na nowo od chwili usunięcia wady. W innych wypadkach termin gwarancji ulega przedłużeniu o czas, w którym wada była usuwana. </w:t>
      </w:r>
    </w:p>
    <w:p w14:paraId="539D085E"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Pomimo wygaśnięcia gwarancji lub rękojmi Wykonawca zobowiązany jest usunąć wady, które zostały zgłoszone przez Zamawiającego w okresie trwania gwarancji lub rękojmi. </w:t>
      </w:r>
    </w:p>
    <w:p w14:paraId="4A56DBCF"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Wykonawca udziela gwarancji i rękojmi na Przedmiot umowy wykonany przez podwykonawców i dalszych podwykonawców. </w:t>
      </w:r>
    </w:p>
    <w:p w14:paraId="013B6FFE" w14:textId="77777777"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Dokument gwarancyjny Wykonawca zobowiązany jest dostarczyć w dacie odbioru końcowego jako załącznik do protokołu odbioru. </w:t>
      </w:r>
    </w:p>
    <w:p w14:paraId="2C5815E3" w14:textId="70F543C1" w:rsidR="00BE2F11" w:rsidRPr="00AE2587" w:rsidRDefault="00BE2F11" w:rsidP="005A0327">
      <w:pPr>
        <w:pStyle w:val="Default"/>
        <w:numPr>
          <w:ilvl w:val="0"/>
          <w:numId w:val="27"/>
        </w:numPr>
        <w:spacing w:line="276" w:lineRule="auto"/>
        <w:ind w:left="426"/>
        <w:jc w:val="both"/>
        <w:rPr>
          <w:rFonts w:ascii="Calibri Light" w:hAnsi="Calibri Light" w:cs="Calibri Light"/>
          <w:color w:val="auto"/>
          <w:sz w:val="22"/>
          <w:szCs w:val="22"/>
        </w:rPr>
      </w:pPr>
      <w:r w:rsidRPr="00AE2587">
        <w:rPr>
          <w:rFonts w:ascii="Calibri Light" w:hAnsi="Calibri Light" w:cs="Calibri Light"/>
          <w:color w:val="auto"/>
          <w:sz w:val="22"/>
          <w:szCs w:val="22"/>
        </w:rPr>
        <w:t xml:space="preserve">W zakresie nieuregulowanym w niniejszym paragrafie w zakresie rękojmi mają zastosowanie przepisy Kodeksu cywilnego dotyczące rękojmi. </w:t>
      </w:r>
    </w:p>
    <w:p w14:paraId="282387E4" w14:textId="01142E54"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xml:space="preserve">§ </w:t>
      </w:r>
      <w:r w:rsidR="005F7432">
        <w:rPr>
          <w:rFonts w:ascii="Calibri Light" w:hAnsi="Calibri Light" w:cs="Calibri Light"/>
          <w:b/>
        </w:rPr>
        <w:t>9</w:t>
      </w:r>
    </w:p>
    <w:p w14:paraId="7621058D"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NADZÓR NAD PRACAMI</w:t>
      </w:r>
    </w:p>
    <w:p w14:paraId="29C5B684" w14:textId="1CBC3008" w:rsidR="00BE2F11" w:rsidRPr="00AE2587" w:rsidRDefault="00BE2F11" w:rsidP="005A0327">
      <w:pPr>
        <w:numPr>
          <w:ilvl w:val="0"/>
          <w:numId w:val="8"/>
        </w:numPr>
        <w:suppressAutoHyphens/>
        <w:spacing w:after="0"/>
        <w:ind w:left="426" w:hanging="426"/>
        <w:jc w:val="both"/>
        <w:rPr>
          <w:rFonts w:ascii="Calibri Light" w:hAnsi="Calibri Light" w:cs="Calibri Light"/>
        </w:rPr>
      </w:pPr>
      <w:r w:rsidRPr="00AE2587">
        <w:rPr>
          <w:rFonts w:ascii="Calibri Light" w:hAnsi="Calibri Light" w:cs="Calibri Light"/>
        </w:rPr>
        <w:t xml:space="preserve">Kierownikiem budowy ze strony Wykonawcy będzie: </w:t>
      </w:r>
      <w:r w:rsidR="005F7432">
        <w:rPr>
          <w:rFonts w:ascii="Calibri Light" w:hAnsi="Calibri Light" w:cs="Calibri Light"/>
        </w:rPr>
        <w:t>___________________________</w:t>
      </w:r>
    </w:p>
    <w:p w14:paraId="1B9B52AB" w14:textId="36982813" w:rsidR="00BE2F11" w:rsidRPr="00AE2587" w:rsidRDefault="00BE2F11" w:rsidP="005A0327">
      <w:pPr>
        <w:numPr>
          <w:ilvl w:val="0"/>
          <w:numId w:val="8"/>
        </w:numPr>
        <w:suppressAutoHyphens/>
        <w:spacing w:after="0"/>
        <w:ind w:left="426" w:hanging="426"/>
        <w:jc w:val="both"/>
        <w:rPr>
          <w:rFonts w:ascii="Calibri Light" w:hAnsi="Calibri Light" w:cs="Calibri Light"/>
        </w:rPr>
      </w:pPr>
      <w:r w:rsidRPr="00AE2587">
        <w:rPr>
          <w:rFonts w:ascii="Calibri Light" w:hAnsi="Calibri Light" w:cs="Calibri Light"/>
        </w:rPr>
        <w:t>Wykonawca zobowiązuje się do przedłożenia w terminie 7 dni od dnia podpisania niniejszej umowy dokumentów potwierdzających uprawnienia  kierownika budowy oraz aktualn</w:t>
      </w:r>
      <w:r w:rsidR="00A07211" w:rsidRPr="00AE2587">
        <w:rPr>
          <w:rFonts w:ascii="Calibri Light" w:hAnsi="Calibri Light" w:cs="Calibri Light"/>
        </w:rPr>
        <w:t xml:space="preserve">ego </w:t>
      </w:r>
      <w:r w:rsidRPr="00AE2587">
        <w:rPr>
          <w:rFonts w:ascii="Calibri Light" w:hAnsi="Calibri Light" w:cs="Calibri Light"/>
        </w:rPr>
        <w:t>wpis</w:t>
      </w:r>
      <w:r w:rsidR="00A07211" w:rsidRPr="00AE2587">
        <w:rPr>
          <w:rFonts w:ascii="Calibri Light" w:hAnsi="Calibri Light" w:cs="Calibri Light"/>
        </w:rPr>
        <w:t>u</w:t>
      </w:r>
      <w:r w:rsidRPr="00AE2587">
        <w:rPr>
          <w:rFonts w:ascii="Calibri Light" w:hAnsi="Calibri Light" w:cs="Calibri Light"/>
        </w:rPr>
        <w:t xml:space="preserve"> na listę członków właściwej Izby Samorządu Zawodowego lub dokument</w:t>
      </w:r>
      <w:r w:rsidR="00C0400A" w:rsidRPr="00AE2587">
        <w:rPr>
          <w:rFonts w:ascii="Calibri Light" w:hAnsi="Calibri Light" w:cs="Calibri Light"/>
        </w:rPr>
        <w:t>ów</w:t>
      </w:r>
      <w:r w:rsidRPr="00AE2587">
        <w:rPr>
          <w:rFonts w:ascii="Calibri Light" w:hAnsi="Calibri Light" w:cs="Calibri Light"/>
        </w:rPr>
        <w:t xml:space="preserve">, które potwierdzają odpowiednie kwalifikacje i zostały uznane na zasadach określonych w przepisach odrębnych. </w:t>
      </w:r>
    </w:p>
    <w:p w14:paraId="2FFEBB53" w14:textId="33A768B7" w:rsidR="00BE2F11" w:rsidRPr="00AE2587" w:rsidRDefault="00BE2F11" w:rsidP="005A0327">
      <w:pPr>
        <w:numPr>
          <w:ilvl w:val="0"/>
          <w:numId w:val="8"/>
        </w:numPr>
        <w:suppressAutoHyphens/>
        <w:spacing w:after="0"/>
        <w:ind w:left="426" w:hanging="426"/>
        <w:jc w:val="both"/>
        <w:rPr>
          <w:rFonts w:ascii="Calibri Light" w:hAnsi="Calibri Light" w:cs="Calibri Light"/>
        </w:rPr>
      </w:pPr>
      <w:r w:rsidRPr="00AE2587">
        <w:rPr>
          <w:rFonts w:ascii="Calibri Light" w:hAnsi="Calibri Light" w:cs="Calibri Light"/>
        </w:rPr>
        <w:t>W przypadku zmian</w:t>
      </w:r>
      <w:r w:rsidR="00C0400A" w:rsidRPr="00AE2587">
        <w:rPr>
          <w:rFonts w:ascii="Calibri Light" w:hAnsi="Calibri Light" w:cs="Calibri Light"/>
        </w:rPr>
        <w:t xml:space="preserve"> osobowych na stanowiskach kierownika </w:t>
      </w:r>
      <w:r w:rsidRPr="00AE2587">
        <w:rPr>
          <w:rFonts w:ascii="Calibri Light" w:hAnsi="Calibri Light" w:cs="Calibri Light"/>
        </w:rPr>
        <w:t xml:space="preserve">budowy ust. </w:t>
      </w:r>
      <w:r w:rsidR="00A07211" w:rsidRPr="00AE2587">
        <w:rPr>
          <w:rFonts w:ascii="Calibri Light" w:hAnsi="Calibri Light" w:cs="Calibri Light"/>
        </w:rPr>
        <w:t>4</w:t>
      </w:r>
      <w:r w:rsidRPr="00AE2587">
        <w:rPr>
          <w:rFonts w:ascii="Calibri Light" w:hAnsi="Calibri Light" w:cs="Calibri Light"/>
        </w:rPr>
        <w:t xml:space="preserve"> stosuje się odpowiednio.</w:t>
      </w:r>
    </w:p>
    <w:p w14:paraId="5A651C11" w14:textId="63007EFC" w:rsidR="00BE2F11" w:rsidRPr="00AE2587" w:rsidRDefault="00BE2F11" w:rsidP="003B459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1</w:t>
      </w:r>
    </w:p>
    <w:p w14:paraId="73F2ABDD" w14:textId="77777777" w:rsidR="00BE2F11" w:rsidRPr="00AE2587" w:rsidRDefault="00BE2F11" w:rsidP="003B4591">
      <w:pPr>
        <w:spacing w:after="0"/>
        <w:jc w:val="center"/>
        <w:rPr>
          <w:rFonts w:ascii="Calibri Light" w:hAnsi="Calibri Light" w:cs="Calibri Light"/>
          <w:b/>
        </w:rPr>
      </w:pPr>
      <w:r w:rsidRPr="00AE2587">
        <w:rPr>
          <w:rFonts w:ascii="Calibri Light" w:hAnsi="Calibri Light" w:cs="Calibri Light"/>
          <w:b/>
        </w:rPr>
        <w:t>NARADY KOORDYNACYJNE</w:t>
      </w:r>
    </w:p>
    <w:p w14:paraId="3FB82882" w14:textId="77777777" w:rsidR="00BE2F11" w:rsidRPr="00AE2587" w:rsidRDefault="00BE2F11" w:rsidP="00BE2F11">
      <w:pPr>
        <w:spacing w:after="0"/>
        <w:ind w:left="426" w:hanging="426"/>
        <w:jc w:val="both"/>
        <w:rPr>
          <w:rFonts w:ascii="Calibri Light" w:hAnsi="Calibri Light" w:cs="Calibri Light"/>
        </w:rPr>
      </w:pPr>
      <w:r w:rsidRPr="00AE2587">
        <w:rPr>
          <w:rFonts w:ascii="Calibri Light" w:hAnsi="Calibri Light" w:cs="Calibri Light"/>
        </w:rPr>
        <w:t xml:space="preserve">1. </w:t>
      </w:r>
      <w:r w:rsidRPr="00AE2587">
        <w:rPr>
          <w:rFonts w:ascii="Calibri Light" w:hAnsi="Calibri Light" w:cs="Calibri Light"/>
        </w:rPr>
        <w:tab/>
        <w:t xml:space="preserve">Zamawiający lub Inspektor Nadzoru Inwestorskiego może organizować narady koordynacyjne z udziałem przedstawicieli Wykonawcy, Zamawiającego i Inspektora Nadzoru Inwestorskiego oraz innych zaproszonych osób. Celem narad koordynacyjnych będzie omawianie bieżących spraw dotyczących wykonania i zaawansowania robót, składających się na przedmiot umowy. Terminy narad koordynacyjnych będzie ustalał Zamawiający. </w:t>
      </w:r>
    </w:p>
    <w:p w14:paraId="17242B82" w14:textId="6465CF01" w:rsidR="00BE2F11" w:rsidRPr="00AE2587" w:rsidRDefault="00BE2F11" w:rsidP="003D7593">
      <w:pPr>
        <w:spacing w:after="0"/>
        <w:ind w:left="426" w:hanging="426"/>
        <w:jc w:val="both"/>
        <w:rPr>
          <w:rFonts w:ascii="Calibri Light" w:hAnsi="Calibri Light" w:cs="Calibri Light"/>
        </w:rPr>
      </w:pPr>
      <w:r w:rsidRPr="00AE2587">
        <w:rPr>
          <w:rFonts w:ascii="Calibri Light" w:hAnsi="Calibri Light" w:cs="Calibri Light"/>
        </w:rPr>
        <w:t>2.</w:t>
      </w:r>
      <w:r w:rsidRPr="00AE2587">
        <w:rPr>
          <w:rFonts w:ascii="Calibri Light" w:hAnsi="Calibri Light" w:cs="Calibri Light"/>
        </w:rPr>
        <w:tab/>
        <w:t xml:space="preserve">Wykonawca jest zobowiązany brać udział w naradach koordynacyjnych i uwzględniać oraz wykonać uwagi, wskazówki Zamawiającego w terminie wskazanym przez Zamawiającego. </w:t>
      </w:r>
    </w:p>
    <w:p w14:paraId="61A5C828" w14:textId="1C88A3DE"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2</w:t>
      </w:r>
    </w:p>
    <w:p w14:paraId="2FFC8DA2"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PODWYKONAWCY</w:t>
      </w:r>
    </w:p>
    <w:p w14:paraId="06D2574C"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 xml:space="preserve">Wykonawca wykona zamówienie samodzielnie /z udziałem Podwykonawców </w:t>
      </w:r>
    </w:p>
    <w:p w14:paraId="14766959" w14:textId="0524C36A" w:rsidR="00BE2F11" w:rsidRPr="00AE2587" w:rsidRDefault="005F7432" w:rsidP="00BE2F11">
      <w:pPr>
        <w:spacing w:after="0"/>
        <w:ind w:left="786"/>
        <w:jc w:val="both"/>
        <w:rPr>
          <w:rFonts w:ascii="Calibri Light" w:hAnsi="Calibri Light" w:cs="Calibri Light"/>
          <w:i/>
        </w:rPr>
      </w:pPr>
      <w:r>
        <w:rPr>
          <w:rFonts w:ascii="Calibri Light" w:hAnsi="Calibri Light" w:cs="Calibri Light"/>
          <w:i/>
        </w:rPr>
        <w:lastRenderedPageBreak/>
        <w:t>________________________________________________________________________________________________________________________________________________________________</w:t>
      </w:r>
    </w:p>
    <w:p w14:paraId="1DB43D92" w14:textId="26496075" w:rsidR="00BE2F11" w:rsidRPr="00DA3179" w:rsidRDefault="00BE2F11" w:rsidP="00DA3179">
      <w:pPr>
        <w:pStyle w:val="Akapitzlist"/>
        <w:numPr>
          <w:ilvl w:val="0"/>
          <w:numId w:val="11"/>
        </w:numPr>
        <w:spacing w:after="0"/>
        <w:jc w:val="both"/>
        <w:rPr>
          <w:rFonts w:ascii="Calibri Light" w:hAnsi="Calibri Light" w:cs="Calibri Light"/>
          <w:iCs/>
        </w:rPr>
      </w:pPr>
      <w:r w:rsidRPr="00DA3179">
        <w:rPr>
          <w:rFonts w:ascii="Calibri Light" w:hAnsi="Calibri Light" w:cs="Calibri Light"/>
          <w:iCs/>
        </w:rPr>
        <w:t>Wykaz podwykonawców stanowi załącznik nr 2 do umowy.</w:t>
      </w:r>
    </w:p>
    <w:p w14:paraId="26AAD365"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Przed przystąpieniem do wykonania zamówienia wykonawca, o ile są już znane, podaje nazwy albo imiona i nazwiska oraz dane kontaktowe podwykonawców i osób do kontaktu z nimi. Wykonawca zawiadamia zamawiającego o wszelkich zmianach danych, o których mowa w zdaniu pierwszym, w trakcie realizacji zamówienia</w:t>
      </w:r>
      <w:r w:rsidRPr="00AE2587">
        <w:rPr>
          <w:rFonts w:ascii="Calibri Light" w:hAnsi="Calibri Light" w:cs="Calibri Light"/>
          <w:b/>
        </w:rPr>
        <w:t xml:space="preserve">, </w:t>
      </w:r>
      <w:r w:rsidRPr="00AE2587">
        <w:rPr>
          <w:rFonts w:ascii="Calibri Light" w:hAnsi="Calibri Light" w:cs="Calibri Light"/>
        </w:rPr>
        <w:t>a także przekazuje informacje na temat nowych podwykonawców, którym w późniejszym okresie zamierza powierzyć realizację zamówienia.</w:t>
      </w:r>
    </w:p>
    <w:p w14:paraId="027C9CDE"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 xml:space="preserve">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w:t>
      </w:r>
    </w:p>
    <w:p w14:paraId="019A9598" w14:textId="77777777" w:rsidR="00BE2F11" w:rsidRPr="00AE2587" w:rsidRDefault="00BE2F11" w:rsidP="00BE2F11">
      <w:pPr>
        <w:pStyle w:val="Akapitzlist"/>
        <w:spacing w:after="0"/>
        <w:ind w:left="426"/>
        <w:jc w:val="both"/>
        <w:rPr>
          <w:rFonts w:ascii="Calibri Light" w:hAnsi="Calibri Light" w:cs="Calibri Light"/>
        </w:rPr>
      </w:pPr>
      <w:r w:rsidRPr="00AE2587">
        <w:rPr>
          <w:rFonts w:ascii="Calibri Light" w:hAnsi="Calibri Light" w:cs="Calibri Light"/>
        </w:rPr>
        <w:t>stopniu nie mniejszym niż podwykonawca, na którego zasoby wykonawca powoływał się w trakcie postępowania o udzielenie zamówienia.</w:t>
      </w:r>
    </w:p>
    <w:p w14:paraId="22698A64"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Powierzenie wykonania części zamówienia podwykonawcom nie zwalnia wykonawcy z odpowiedzialności za należyte wykonanie tego zamówienia.</w:t>
      </w:r>
    </w:p>
    <w:p w14:paraId="45EEE235"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Jeżeli Wykonawca przy realizacji zamówienia będzie współpracować z Podwykonawcami, będą miały zastosowanie niżej wymienione postanowienia:</w:t>
      </w:r>
    </w:p>
    <w:p w14:paraId="7868E7AD"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 xml:space="preserve">umowa pomiędzy Wykonawcą a Podwykonawcą i dalszymi Podwykonawcami musi być zawarta </w:t>
      </w:r>
      <w:r w:rsidRPr="00AE2587">
        <w:rPr>
          <w:rFonts w:ascii="Calibri Light" w:hAnsi="Calibri Light" w:cs="Calibri Light"/>
        </w:rPr>
        <w:br/>
        <w:t>w formie pisemnej,</w:t>
      </w:r>
    </w:p>
    <w:p w14:paraId="6B8CC6E4"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12B6FA2A"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 xml:space="preserve">projekt umowy/ umowa o roboty budowlane musi wyraźnie wskazać zakres tych robót a wykonanie przedmiotu umowy musi zostać określone na co najmniej takim poziomie jakości jaki wynika </w:t>
      </w:r>
      <w:r w:rsidRPr="00AE2587">
        <w:rPr>
          <w:rFonts w:ascii="Calibri Light" w:hAnsi="Calibri Light" w:cs="Calibri Light"/>
        </w:rPr>
        <w:br/>
        <w:t>z umowy zawartej pomiędzy Zamawiającym a Wykonawcą,</w:t>
      </w:r>
    </w:p>
    <w:p w14:paraId="10A7CEF0"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umowa o podwykonawstwo nie może zawierać postanowień uzależniających uzyskanie przez podwykonawcę płatności od Wykonawcy od zapłaty przez Zamawiającego wynagrodzenia na rzecz Wykonawcy, obejmującego zakres robót wykonanych przez podwykonawcę,</w:t>
      </w:r>
    </w:p>
    <w:p w14:paraId="10BA9113"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 xml:space="preserve">termin zapłaty wynagrodzenia Podwykonawcy lub dalszemu Podwykonawcy przewidziany </w:t>
      </w:r>
      <w:r w:rsidRPr="00AE2587">
        <w:rPr>
          <w:rFonts w:ascii="Calibri Light" w:hAnsi="Calibri Light" w:cs="Calibri Light"/>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05C4F1B"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 xml:space="preserve">Zamawiający w terminie 14 dni zgłasza w formie pisemnej zastrzeżenia do projektu umowy </w:t>
      </w:r>
      <w:r w:rsidRPr="00AE2587">
        <w:rPr>
          <w:rFonts w:ascii="Calibri Light" w:hAnsi="Calibri Light" w:cs="Calibri Light"/>
        </w:rPr>
        <w:br/>
        <w:t>o podwykonawstwo, której przedmiotem są roboty budowlane:</w:t>
      </w:r>
    </w:p>
    <w:p w14:paraId="5053AA68" w14:textId="77777777" w:rsidR="00BE2F11" w:rsidRPr="00AE2587" w:rsidRDefault="00BE2F11" w:rsidP="005A0327">
      <w:pPr>
        <w:numPr>
          <w:ilvl w:val="0"/>
          <w:numId w:val="9"/>
        </w:numPr>
        <w:suppressAutoHyphens/>
        <w:spacing w:after="0"/>
        <w:ind w:left="1134" w:hanging="425"/>
        <w:jc w:val="both"/>
        <w:rPr>
          <w:rFonts w:ascii="Calibri Light" w:hAnsi="Calibri Light" w:cs="Calibri Light"/>
        </w:rPr>
      </w:pPr>
      <w:r w:rsidRPr="00AE2587">
        <w:rPr>
          <w:rFonts w:ascii="Calibri Light" w:hAnsi="Calibri Light" w:cs="Calibri Light"/>
        </w:rPr>
        <w:t>niespełniającej wymagań określonych w specyfikacji warunków zamówienia;</w:t>
      </w:r>
    </w:p>
    <w:p w14:paraId="34BD2B54" w14:textId="77777777" w:rsidR="00BE2F11" w:rsidRPr="00AE2587" w:rsidRDefault="00BE2F11" w:rsidP="005A0327">
      <w:pPr>
        <w:numPr>
          <w:ilvl w:val="0"/>
          <w:numId w:val="9"/>
        </w:numPr>
        <w:suppressAutoHyphens/>
        <w:spacing w:after="0"/>
        <w:ind w:left="1134" w:hanging="425"/>
        <w:jc w:val="both"/>
        <w:rPr>
          <w:rFonts w:ascii="Calibri Light" w:hAnsi="Calibri Light" w:cs="Calibri Light"/>
        </w:rPr>
      </w:pPr>
      <w:r w:rsidRPr="00AE2587">
        <w:rPr>
          <w:rFonts w:ascii="Calibri Light" w:hAnsi="Calibri Light" w:cs="Calibri Light"/>
        </w:rPr>
        <w:t>gdy przewiduje termin zapłaty wynagrodzenia dłuższy niż określony w ust. 5 pkt 5;</w:t>
      </w:r>
    </w:p>
    <w:p w14:paraId="5833FD4C"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niezgłoszenie w formie pisemnej zastrzeżeń do przedłożonego projektu umowy o podwykonawstwo, której przedmiotem są roboty budowlane, w terminie, o którym mowa w ust. 5 pkt. 6, uważa się za akceptację projektu umowy przez Zamawiającego,</w:t>
      </w:r>
    </w:p>
    <w:p w14:paraId="5D8926E6"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71A61AAC"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lastRenderedPageBreak/>
        <w:t>Zamawiający, w terminie 14 dni, zgłasza w formie pisemnej sprzeciw do umowy o podwykonawstwo, której przedmiotem są roboty budowlane, w przypadkach,  o których mowa w ust. 5 pkt 6,</w:t>
      </w:r>
    </w:p>
    <w:p w14:paraId="0C5A1F84"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niezgłoszenie w formie pisemnej sprzeciwu do przedłożonej umowy o podwykonawstwo, której przedmiotem są roboty budowlane, w terminie określonym w ust. 5 pkt 9, uważa się  za akceptację umowy przez Zamawiającego,</w:t>
      </w:r>
    </w:p>
    <w:p w14:paraId="7877B522"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10.000,00 zł, bez względu na przedmiot tych dostaw lub usług,</w:t>
      </w:r>
    </w:p>
    <w:p w14:paraId="236CE3AC"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w przypadku, o którym mowa w ust. 5  pkt 11 , jeżeli termin zapłaty wynagrodzenia jest dłuższy niż określony w ust. 5 pkt 5, Zamawiający informuje o tym Wykonawcę   i wzywa go do doprowadzenia do zmiany tej umowy w terminie 3 dni pod rygorem wystąpienia o zapłatę kary umownej</w:t>
      </w:r>
    </w:p>
    <w:p w14:paraId="2366FCF3"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 xml:space="preserve">postanowienia ust. 5 pkt 1-12 stosuje się odpowiednio do zmian tej umowy o podwykonawstwo. </w:t>
      </w:r>
    </w:p>
    <w:p w14:paraId="4102CA59" w14:textId="77777777" w:rsidR="00BE2F11" w:rsidRPr="00AE2587" w:rsidRDefault="00BE2F11" w:rsidP="005A0327">
      <w:pPr>
        <w:pStyle w:val="Akapitzlist"/>
        <w:numPr>
          <w:ilvl w:val="0"/>
          <w:numId w:val="12"/>
        </w:numPr>
        <w:tabs>
          <w:tab w:val="left" w:pos="851"/>
        </w:tabs>
        <w:spacing w:after="0"/>
        <w:ind w:hanging="294"/>
        <w:jc w:val="both"/>
        <w:rPr>
          <w:rFonts w:ascii="Calibri Light" w:hAnsi="Calibri Light" w:cs="Calibri Light"/>
        </w:rPr>
      </w:pPr>
      <w:r w:rsidRPr="00AE2587">
        <w:rPr>
          <w:rFonts w:ascii="Calibri Light" w:hAnsi="Calibri Light" w:cs="Calibri Light"/>
        </w:rPr>
        <w:t>zamawiający odpowiada za zapłatę na rzecz podwykonawców do kwoty nie wyższej niż wynikająca  z kosztorysu o którym mowa w § 2 ust 2 pkt 1.</w:t>
      </w:r>
    </w:p>
    <w:p w14:paraId="23198A88"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 xml:space="preserve">Wykonawca, Podwykonawca lub dalszy Podwykonawca ma obowiązek pisemnie poinformować Zamawiającego o zmianie lub rezygnacji z Podwykonawcy. </w:t>
      </w:r>
    </w:p>
    <w:p w14:paraId="25E440D9" w14:textId="77777777" w:rsidR="00BE2F11"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 xml:space="preserve">Wykonawca ponosi odpowiedzialność w przypadku jakichkolwiek szkód wyrządzonych przez swoich Podwykonawców Zamawiającemu lub osobom trzecim. </w:t>
      </w:r>
    </w:p>
    <w:p w14:paraId="7CEC2826" w14:textId="57AEB515" w:rsidR="008F2BBD" w:rsidRPr="00AE2587" w:rsidRDefault="00BE2F11" w:rsidP="005A0327">
      <w:pPr>
        <w:pStyle w:val="Akapitzlist"/>
        <w:numPr>
          <w:ilvl w:val="0"/>
          <w:numId w:val="10"/>
        </w:numPr>
        <w:spacing w:after="0"/>
        <w:ind w:left="426" w:hanging="426"/>
        <w:jc w:val="both"/>
        <w:rPr>
          <w:rFonts w:ascii="Calibri Light" w:hAnsi="Calibri Light" w:cs="Calibri Light"/>
        </w:rPr>
      </w:pPr>
      <w:r w:rsidRPr="00AE2587">
        <w:rPr>
          <w:rFonts w:ascii="Calibri Light" w:hAnsi="Calibri Light" w:cs="Calibri Light"/>
        </w:rPr>
        <w:t>Niniejsza umowa stanowi załącznik dla umowy o podwykonawstwo.</w:t>
      </w:r>
    </w:p>
    <w:p w14:paraId="696E88FB" w14:textId="36865E82"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3</w:t>
      </w:r>
    </w:p>
    <w:p w14:paraId="5089EF48"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ODSTĄPIENIE OD UMOWY</w:t>
      </w:r>
    </w:p>
    <w:p w14:paraId="56AD7EC9" w14:textId="77777777" w:rsidR="00BE2F11" w:rsidRPr="00AE2587" w:rsidRDefault="00BE2F11" w:rsidP="005A0327">
      <w:pPr>
        <w:numPr>
          <w:ilvl w:val="0"/>
          <w:numId w:val="13"/>
        </w:numPr>
        <w:suppressAutoHyphens/>
        <w:spacing w:after="0"/>
        <w:ind w:left="426" w:hanging="426"/>
        <w:jc w:val="both"/>
        <w:rPr>
          <w:rFonts w:ascii="Calibri Light" w:hAnsi="Calibri Light" w:cs="Calibri Light"/>
        </w:rPr>
      </w:pPr>
      <w:r w:rsidRPr="00AE2587">
        <w:rPr>
          <w:rFonts w:ascii="Calibri Light" w:hAnsi="Calibri Light" w:cs="Calibri Light"/>
        </w:rPr>
        <w:t>Zamawiającemu przysługuje prawo odstąpienia od umowy, gdy:</w:t>
      </w:r>
    </w:p>
    <w:p w14:paraId="58E5D8DC" w14:textId="77777777" w:rsidR="00BE2F11" w:rsidRPr="00AE2587" w:rsidRDefault="00BE2F11" w:rsidP="005A0327">
      <w:pPr>
        <w:numPr>
          <w:ilvl w:val="0"/>
          <w:numId w:val="14"/>
        </w:numPr>
        <w:tabs>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Wykonawca przerwał z przyczyn leżących po stronie Wykonawcy realizację przedmiotu umowy i przerwa ta trwa dłużej niż 1</w:t>
      </w:r>
      <w:r w:rsidR="003F309C" w:rsidRPr="00AE2587">
        <w:rPr>
          <w:rFonts w:ascii="Calibri Light" w:hAnsi="Calibri Light" w:cs="Calibri Light"/>
        </w:rPr>
        <w:t>0</w:t>
      </w:r>
      <w:r w:rsidRPr="00AE2587">
        <w:rPr>
          <w:rFonts w:ascii="Calibri Light" w:hAnsi="Calibri Light" w:cs="Calibri Light"/>
        </w:rPr>
        <w:t xml:space="preserve"> dni – Zamawiający może odstąpić od umowy w terminie 1</w:t>
      </w:r>
      <w:r w:rsidR="003F309C" w:rsidRPr="00AE2587">
        <w:rPr>
          <w:rFonts w:ascii="Calibri Light" w:hAnsi="Calibri Light" w:cs="Calibri Light"/>
        </w:rPr>
        <w:t>0</w:t>
      </w:r>
      <w:r w:rsidRPr="00AE2587">
        <w:rPr>
          <w:rFonts w:ascii="Calibri Light" w:hAnsi="Calibri Light" w:cs="Calibri Light"/>
        </w:rPr>
        <w:t xml:space="preserve"> dni od upływu ostatniego dnia 1</w:t>
      </w:r>
      <w:r w:rsidR="003F309C" w:rsidRPr="00AE2587">
        <w:rPr>
          <w:rFonts w:ascii="Calibri Light" w:hAnsi="Calibri Light" w:cs="Calibri Light"/>
        </w:rPr>
        <w:t>0</w:t>
      </w:r>
      <w:r w:rsidRPr="00AE2587">
        <w:rPr>
          <w:rFonts w:ascii="Calibri Light" w:hAnsi="Calibri Light" w:cs="Calibri Light"/>
        </w:rPr>
        <w:t>-dniowej przerwy w realizacji robót;</w:t>
      </w:r>
    </w:p>
    <w:p w14:paraId="04BD42B9" w14:textId="77777777" w:rsidR="00BE2F11" w:rsidRPr="00AE2587" w:rsidRDefault="00BE2F11" w:rsidP="005A0327">
      <w:pPr>
        <w:numPr>
          <w:ilvl w:val="0"/>
          <w:numId w:val="14"/>
        </w:numPr>
        <w:tabs>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6BB55BAA" w14:textId="77777777" w:rsidR="00BE2F11" w:rsidRPr="00AE2587" w:rsidRDefault="00BE2F11" w:rsidP="005A0327">
      <w:pPr>
        <w:numPr>
          <w:ilvl w:val="0"/>
          <w:numId w:val="14"/>
        </w:numPr>
        <w:tabs>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Wykonawca realizuje przedmiot umowy  w sposób niezgodny z niniejszą umową, dokumentacją projektową, specyfikacją techniczną wykonania i odbioru robót budowlanych lub wskazaniami Zamawiającego – Zamawiający może odstąpić od umowy w terminie 30 dni od powzięcia wiadomości o powyższych okolicznościach, z zastrzeżeniem ust. 5;</w:t>
      </w:r>
    </w:p>
    <w:p w14:paraId="278A8C42" w14:textId="77777777" w:rsidR="00BE2F11" w:rsidRPr="00AE2587" w:rsidRDefault="00BE2F11" w:rsidP="005A0327">
      <w:pPr>
        <w:numPr>
          <w:ilvl w:val="0"/>
          <w:numId w:val="14"/>
        </w:numPr>
        <w:tabs>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Co najmniej dwukrotnie dokonywano bezpośredniej zapłaty Podwykonawcy lub dalszemu Podwykonawcy, o której mowa w § 9 ust. 9, lub konieczność dokonania bezpośrednich zapłat na sumę większą niż 5% wartości umowy w sprawie zamówienia publicznego może stanowić podstawę do odstąpienia od umowy w sprawie zamówienia publicznego przez Zamawiającego;</w:t>
      </w:r>
    </w:p>
    <w:p w14:paraId="0933916D" w14:textId="77777777" w:rsidR="00BE2F11" w:rsidRPr="00AE2587" w:rsidRDefault="00BE2F11" w:rsidP="005A0327">
      <w:pPr>
        <w:numPr>
          <w:ilvl w:val="0"/>
          <w:numId w:val="14"/>
        </w:numPr>
        <w:tabs>
          <w:tab w:val="left" w:pos="709"/>
        </w:tabs>
        <w:suppressAutoHyphens/>
        <w:spacing w:after="0"/>
        <w:ind w:left="709" w:hanging="283"/>
        <w:jc w:val="both"/>
        <w:rPr>
          <w:rFonts w:ascii="Calibri Light" w:hAnsi="Calibri Light" w:cs="Calibri Light"/>
        </w:rPr>
      </w:pPr>
      <w:r w:rsidRPr="00AE2587">
        <w:rPr>
          <w:rFonts w:ascii="Calibri Light" w:hAnsi="Calibri Light" w:cs="Calibri Light"/>
        </w:rPr>
        <w:t xml:space="preserve">Wykonawca nie realizuje obowiązku zatrudnienia osób wykonujących czynności, w zakresie realizacji zamówienia, wskazanych w SWZ na podstawie umowy o pracę w rozumieniu przepisów Kodeksu Pracy, w szczególności gdy zwłoka w wykonaniu tego obowiązku przekroczy 10 dni roboczych. Prawo odstąpienia należy wykonać w terminie 14 dni  od powzięcia wiadomości o podstawie zatrudnienia. </w:t>
      </w:r>
    </w:p>
    <w:p w14:paraId="1A5EC716" w14:textId="77777777" w:rsidR="00BE2F11" w:rsidRPr="00AE2587" w:rsidRDefault="00BE2F11" w:rsidP="005A0327">
      <w:pPr>
        <w:numPr>
          <w:ilvl w:val="0"/>
          <w:numId w:val="13"/>
        </w:numPr>
        <w:suppressAutoHyphens/>
        <w:spacing w:after="0"/>
        <w:jc w:val="both"/>
        <w:rPr>
          <w:rFonts w:ascii="Calibri Light" w:hAnsi="Calibri Light" w:cs="Calibri Light"/>
        </w:rPr>
      </w:pPr>
      <w:r w:rsidRPr="00AE2587">
        <w:rPr>
          <w:rFonts w:ascii="Calibri Light" w:hAnsi="Calibri Light" w:cs="Calibri Light"/>
        </w:rPr>
        <w:t>Odstąpienie od umowy, o którym mowa w ust. 1, powinno nastąpić w formie pisemnej pod rygorem nieważności  i powinno zawierać uzasadnienie.</w:t>
      </w:r>
    </w:p>
    <w:p w14:paraId="41084B38" w14:textId="77777777" w:rsidR="00BE2F11" w:rsidRPr="00AE2587" w:rsidRDefault="00BE2F11" w:rsidP="005A0327">
      <w:pPr>
        <w:numPr>
          <w:ilvl w:val="0"/>
          <w:numId w:val="13"/>
        </w:numPr>
        <w:suppressAutoHyphens/>
        <w:spacing w:after="0"/>
        <w:jc w:val="both"/>
        <w:rPr>
          <w:rFonts w:ascii="Calibri Light" w:hAnsi="Calibri Light" w:cs="Calibri Light"/>
        </w:rPr>
      </w:pPr>
      <w:r w:rsidRPr="00AE2587">
        <w:rPr>
          <w:rFonts w:ascii="Calibri Light" w:hAnsi="Calibri Light" w:cs="Calibri Light"/>
        </w:rPr>
        <w:lastRenderedPageBreak/>
        <w:t>W przypadku odstąpienia od umowy z przyczyn o których mowa w ust. 1 pkt 1 oraz pkt 3-5 zastosowanie ma § 15  ust. 1 pkt 1.</w:t>
      </w:r>
    </w:p>
    <w:p w14:paraId="763A6DF8" w14:textId="77777777" w:rsidR="00BE2F11" w:rsidRPr="00AE2587" w:rsidRDefault="00BE2F11" w:rsidP="005A0327">
      <w:pPr>
        <w:numPr>
          <w:ilvl w:val="0"/>
          <w:numId w:val="13"/>
        </w:numPr>
        <w:suppressAutoHyphens/>
        <w:spacing w:after="0"/>
        <w:jc w:val="both"/>
        <w:rPr>
          <w:rFonts w:ascii="Calibri Light" w:hAnsi="Calibri Light" w:cs="Calibri Light"/>
        </w:rPr>
      </w:pPr>
      <w:r w:rsidRPr="00AE2587">
        <w:rPr>
          <w:rFonts w:ascii="Calibri Light" w:hAnsi="Calibri Light" w:cs="Calibri Light"/>
        </w:rPr>
        <w:t>W wypadku odstąpienia od umowy Strony obciążają następujące obowiązki:</w:t>
      </w:r>
    </w:p>
    <w:p w14:paraId="3A99C000" w14:textId="77777777" w:rsidR="00BE2F11" w:rsidRPr="00AE2587" w:rsidRDefault="00BE2F11" w:rsidP="005A0327">
      <w:pPr>
        <w:pStyle w:val="Akapitzlist"/>
        <w:numPr>
          <w:ilvl w:val="0"/>
          <w:numId w:val="15"/>
        </w:numPr>
        <w:tabs>
          <w:tab w:val="left" w:pos="851"/>
        </w:tabs>
        <w:spacing w:after="0"/>
        <w:jc w:val="both"/>
        <w:rPr>
          <w:rFonts w:ascii="Calibri Light" w:hAnsi="Calibri Light" w:cs="Calibri Light"/>
        </w:rPr>
      </w:pPr>
      <w:r w:rsidRPr="00AE2587">
        <w:rPr>
          <w:rFonts w:ascii="Calibri Light" w:hAnsi="Calibri Light" w:cs="Calibri Light"/>
        </w:rPr>
        <w:t>Wykonawca zabezpieczy przerwane roboty w zakresie obustronnie uzgodnionym na koszt tej strony, z której to winy nastąpiło odstąpienie od umowy,</w:t>
      </w:r>
    </w:p>
    <w:p w14:paraId="3767920C" w14:textId="77777777" w:rsidR="00BE2F11" w:rsidRPr="00AE2587" w:rsidRDefault="00BE2F11" w:rsidP="005A0327">
      <w:pPr>
        <w:pStyle w:val="Akapitzlist"/>
        <w:numPr>
          <w:ilvl w:val="0"/>
          <w:numId w:val="15"/>
        </w:numPr>
        <w:tabs>
          <w:tab w:val="left" w:pos="851"/>
        </w:tabs>
        <w:spacing w:after="0"/>
        <w:jc w:val="both"/>
        <w:rPr>
          <w:rFonts w:ascii="Calibri Light" w:hAnsi="Calibri Light" w:cs="Calibri Light"/>
        </w:rPr>
      </w:pPr>
      <w:r w:rsidRPr="00AE2587">
        <w:rPr>
          <w:rFonts w:ascii="Calibri Light" w:hAnsi="Calibri Light" w:cs="Calibri Light"/>
        </w:rPr>
        <w:t xml:space="preserve">Wykonawca zgłosi do dokonania przez Zamawiającego odbioru robót przerwanych, </w:t>
      </w:r>
    </w:p>
    <w:p w14:paraId="1B5AAC3B" w14:textId="77777777" w:rsidR="00BE2F11" w:rsidRPr="00AE2587" w:rsidRDefault="00BE2F11" w:rsidP="005A0327">
      <w:pPr>
        <w:pStyle w:val="Akapitzlist"/>
        <w:numPr>
          <w:ilvl w:val="0"/>
          <w:numId w:val="15"/>
        </w:numPr>
        <w:tabs>
          <w:tab w:val="left" w:pos="851"/>
        </w:tabs>
        <w:spacing w:after="0"/>
        <w:jc w:val="both"/>
        <w:rPr>
          <w:rFonts w:ascii="Calibri Light" w:hAnsi="Calibri Light" w:cs="Calibri Light"/>
        </w:rPr>
      </w:pPr>
      <w:r w:rsidRPr="00AE2587">
        <w:rPr>
          <w:rFonts w:ascii="Calibri Light" w:hAnsi="Calibri Light" w:cs="Calibri Light"/>
        </w:rPr>
        <w:t>w terminie 10 dni od daty zgłoszenia, o którym mowa w pkt 2),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rachunku przez Wykonawcę,</w:t>
      </w:r>
    </w:p>
    <w:p w14:paraId="008E0D0F" w14:textId="77777777" w:rsidR="00BE2F11" w:rsidRPr="00AE2587" w:rsidRDefault="00BE2F11" w:rsidP="005A0327">
      <w:pPr>
        <w:pStyle w:val="Akapitzlist"/>
        <w:numPr>
          <w:ilvl w:val="0"/>
          <w:numId w:val="15"/>
        </w:numPr>
        <w:tabs>
          <w:tab w:val="left" w:pos="851"/>
        </w:tabs>
        <w:spacing w:after="0"/>
        <w:jc w:val="both"/>
        <w:rPr>
          <w:rFonts w:ascii="Calibri Light" w:hAnsi="Calibri Light" w:cs="Calibri Light"/>
        </w:rPr>
      </w:pPr>
      <w:r w:rsidRPr="00AE2587">
        <w:rPr>
          <w:rFonts w:ascii="Calibri Light" w:hAnsi="Calibri Light" w:cs="Calibri Light"/>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64979FB6" w14:textId="77777777" w:rsidR="00BE2F11" w:rsidRPr="00AE2587" w:rsidRDefault="00BE2F11" w:rsidP="005A0327">
      <w:pPr>
        <w:numPr>
          <w:ilvl w:val="0"/>
          <w:numId w:val="13"/>
        </w:numPr>
        <w:suppressAutoHyphens/>
        <w:spacing w:after="0"/>
        <w:jc w:val="both"/>
        <w:rPr>
          <w:rFonts w:ascii="Calibri Light" w:hAnsi="Calibri Light" w:cs="Calibri Light"/>
        </w:rPr>
      </w:pPr>
      <w:r w:rsidRPr="00AE2587">
        <w:rPr>
          <w:rFonts w:ascii="Calibri Light" w:hAnsi="Calibri Light" w:cs="Calibri Light"/>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powierzyć </w:t>
      </w:r>
    </w:p>
    <w:p w14:paraId="7AD6223D" w14:textId="276B40D1" w:rsidR="00BE2F11" w:rsidRPr="00AE2587" w:rsidRDefault="00BE2F11" w:rsidP="003D7593">
      <w:pPr>
        <w:spacing w:after="0"/>
        <w:ind w:left="360"/>
        <w:jc w:val="both"/>
        <w:rPr>
          <w:rFonts w:ascii="Calibri Light" w:hAnsi="Calibri Light" w:cs="Calibri Light"/>
        </w:rPr>
      </w:pPr>
      <w:r w:rsidRPr="00AE2587">
        <w:rPr>
          <w:rFonts w:ascii="Calibri Light" w:hAnsi="Calibri Light" w:cs="Calibri Light"/>
        </w:rPr>
        <w:t>poprawienie lub dalsze wykonanie przedmiotu umowy innemu podmiotowi na koszt i ryzyko Wykonawcy i potrącić poniesione wydatki z wynagrodzenia Wykonawcy.</w:t>
      </w:r>
    </w:p>
    <w:p w14:paraId="03EC7A65" w14:textId="6532C54A"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4</w:t>
      </w:r>
      <w:r w:rsidRPr="00AE2587">
        <w:rPr>
          <w:rFonts w:ascii="Calibri Light" w:hAnsi="Calibri Light" w:cs="Calibri Light"/>
          <w:b/>
        </w:rPr>
        <w:t xml:space="preserve"> </w:t>
      </w:r>
    </w:p>
    <w:p w14:paraId="22202E77"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KARY UMOWNE</w:t>
      </w:r>
    </w:p>
    <w:p w14:paraId="47A3406E" w14:textId="77777777" w:rsidR="00BE2F11" w:rsidRPr="00AE2587" w:rsidRDefault="00BE2F11" w:rsidP="005A0327">
      <w:pPr>
        <w:pStyle w:val="Akapitzlist"/>
        <w:numPr>
          <w:ilvl w:val="0"/>
          <w:numId w:val="16"/>
        </w:numPr>
        <w:spacing w:after="0"/>
        <w:ind w:left="426" w:hanging="426"/>
        <w:jc w:val="both"/>
        <w:rPr>
          <w:rFonts w:ascii="Calibri Light" w:hAnsi="Calibri Light" w:cs="Calibri Light"/>
        </w:rPr>
      </w:pPr>
      <w:r w:rsidRPr="00AE2587">
        <w:rPr>
          <w:rFonts w:ascii="Calibri Light" w:hAnsi="Calibri Light" w:cs="Calibri Light"/>
        </w:rPr>
        <w:t>Wykonawca zapłaci Zamawiającemu kary umowne:</w:t>
      </w:r>
    </w:p>
    <w:p w14:paraId="5CEB9473"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za odstąpienie od umowy z przyczyn leżących po stronie Wykonawcy w wysokości 20% wynagrodzenia umownego brutto;</w:t>
      </w:r>
    </w:p>
    <w:p w14:paraId="54AAED79" w14:textId="13D833C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3B4591" w:rsidRPr="00AE2587">
        <w:rPr>
          <w:rFonts w:ascii="Calibri Light" w:hAnsi="Calibri Light" w:cs="Calibri Light"/>
        </w:rPr>
        <w:t xml:space="preserve">zawinione przez Wykonawcę </w:t>
      </w:r>
      <w:r w:rsidRPr="00AE2587">
        <w:rPr>
          <w:rFonts w:ascii="Calibri Light" w:hAnsi="Calibri Light" w:cs="Calibri Light"/>
        </w:rPr>
        <w:t>opóźnienie w terminowym wykonaniu przedmiotu umowy, Wykonawca zapłaci karę w wysokości 0,2% wynagrodzenia brutto za każdy dzień opóźnienia;</w:t>
      </w:r>
    </w:p>
    <w:p w14:paraId="3C6511CD" w14:textId="0C7C084E"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3B4591" w:rsidRPr="00AE2587">
        <w:rPr>
          <w:rFonts w:ascii="Calibri Light" w:hAnsi="Calibri Light" w:cs="Calibri Light"/>
        </w:rPr>
        <w:t xml:space="preserve">zawinione przez Wykonawcę </w:t>
      </w:r>
      <w:r w:rsidRPr="00AE2587">
        <w:rPr>
          <w:rFonts w:ascii="Calibri Light" w:hAnsi="Calibri Light" w:cs="Calibri Light"/>
        </w:rPr>
        <w:t xml:space="preserve">opóźnienie w usunięciu wad i usterek stwierdzonych przy odbiorze lub w okresie gwarancyjnym w wysokości </w:t>
      </w:r>
      <w:r w:rsidR="006C203C" w:rsidRPr="00AE2587">
        <w:rPr>
          <w:rFonts w:ascii="Calibri Light" w:hAnsi="Calibri Light" w:cs="Calibri Light"/>
        </w:rPr>
        <w:t>2</w:t>
      </w:r>
      <w:r w:rsidRPr="00AE2587">
        <w:rPr>
          <w:rFonts w:ascii="Calibri Light" w:hAnsi="Calibri Light" w:cs="Calibri Light"/>
        </w:rPr>
        <w:t>00,00 zł za każdy dzień opóźnienia liczony od upływu terminu wyznaczonego na usunięcie wad;</w:t>
      </w:r>
    </w:p>
    <w:p w14:paraId="0C68ACF5" w14:textId="45A64533"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141D95" w:rsidRPr="00AE2587">
        <w:rPr>
          <w:rFonts w:ascii="Calibri Light" w:hAnsi="Calibri Light" w:cs="Calibri Light"/>
        </w:rPr>
        <w:t>zawinion</w:t>
      </w:r>
      <w:r w:rsidR="00141D95">
        <w:rPr>
          <w:rFonts w:ascii="Calibri Light" w:hAnsi="Calibri Light" w:cs="Calibri Light"/>
        </w:rPr>
        <w:t>y</w:t>
      </w:r>
      <w:r w:rsidR="00141D95" w:rsidRPr="00AE2587">
        <w:rPr>
          <w:rFonts w:ascii="Calibri Light" w:hAnsi="Calibri Light" w:cs="Calibri Light"/>
        </w:rPr>
        <w:t xml:space="preserve"> przez Wykonawcę </w:t>
      </w:r>
      <w:r w:rsidRPr="00AE2587">
        <w:rPr>
          <w:rFonts w:ascii="Calibri Light" w:hAnsi="Calibri Light" w:cs="Calibri Light"/>
        </w:rPr>
        <w:t xml:space="preserve">brak zapłaty wynagrodzenia należnego Podwykonawcom lub dalszym Podwykonawcom w wysokości 0,5% wynagrodzenia brutto, określonego w § 6 ust. 1, </w:t>
      </w:r>
    </w:p>
    <w:p w14:paraId="26BFF16C"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za każde dokonanie przez Zamawiającego bezpośredniej płatności na rzecz Podwykonawców lub dalszych Podwykonawców w wysokości 0,5% wynagrodzenia brutto, określonego w § 6 ust. 1;</w:t>
      </w:r>
    </w:p>
    <w:p w14:paraId="2C9D7B7A" w14:textId="3629B928"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141D95" w:rsidRPr="00AE2587">
        <w:rPr>
          <w:rFonts w:ascii="Calibri Light" w:hAnsi="Calibri Light" w:cs="Calibri Light"/>
        </w:rPr>
        <w:t>zawinion</w:t>
      </w:r>
      <w:r w:rsidR="00141D95">
        <w:rPr>
          <w:rFonts w:ascii="Calibri Light" w:hAnsi="Calibri Light" w:cs="Calibri Light"/>
        </w:rPr>
        <w:t>ą</w:t>
      </w:r>
      <w:r w:rsidR="00141D95" w:rsidRPr="00AE2587">
        <w:rPr>
          <w:rFonts w:ascii="Calibri Light" w:hAnsi="Calibri Light" w:cs="Calibri Light"/>
        </w:rPr>
        <w:t xml:space="preserve"> przez Wykonawcę </w:t>
      </w:r>
      <w:r w:rsidRPr="00AE2587">
        <w:rPr>
          <w:rFonts w:ascii="Calibri Light" w:hAnsi="Calibri Light" w:cs="Calibri Light"/>
        </w:rPr>
        <w:t>nieterminową zapłatę wynagrodzenia należnego Podwykonawcom lub dalszym Podwykonawcom w wysokości 0,1% wynagrodzenia brutto, określonego w § 6 ust. 1, za każdy dzień opóźnienia od dnia upływu terminu zapłaty do dnia zapłaty;</w:t>
      </w:r>
    </w:p>
    <w:p w14:paraId="3096B67C" w14:textId="16AE7A75"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141D95" w:rsidRPr="00AE2587">
        <w:rPr>
          <w:rFonts w:ascii="Calibri Light" w:hAnsi="Calibri Light" w:cs="Calibri Light"/>
        </w:rPr>
        <w:t xml:space="preserve">zawinione przez Wykonawcę </w:t>
      </w:r>
      <w:r w:rsidRPr="00AE2587">
        <w:rPr>
          <w:rFonts w:ascii="Calibri Light" w:hAnsi="Calibri Light" w:cs="Calibri Light"/>
        </w:rPr>
        <w:t>nieprzedłożenie do zaakceptowania projektu umowy o podwykonawstwo, której przedmiotem są roboty budowlane lub projektu jej zmiany, w wysokości 0,3% wynagrodzenia brutto, określonego w § 6 ust. 1, za każdy nieprzedłożony do zaakceptowania  projekt lub jej zmiany;</w:t>
      </w:r>
    </w:p>
    <w:p w14:paraId="20E3919C" w14:textId="3E9C8DD5"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141D95" w:rsidRPr="00AE2587">
        <w:rPr>
          <w:rFonts w:ascii="Calibri Light" w:hAnsi="Calibri Light" w:cs="Calibri Light"/>
        </w:rPr>
        <w:t xml:space="preserve">zawinione przez Wykonawcę </w:t>
      </w:r>
      <w:r w:rsidRPr="00AE2587">
        <w:rPr>
          <w:rFonts w:ascii="Calibri Light" w:hAnsi="Calibri Light" w:cs="Calibri Light"/>
        </w:rPr>
        <w:t>nieprzedłożenie poświadczonej za zgodność z oryginałem kopii umowy o podwykonawstwo, której przedmiotem są roboty budowlane lub jej zmiany w wysokości 0,3% wynagrodzenia brutto, określonego w § 6 ust. 1,  za każdą nieprzedłożoną kopię Umowy lub jej zmiany;</w:t>
      </w:r>
    </w:p>
    <w:p w14:paraId="5555C9FD" w14:textId="0C4A822C"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w:t>
      </w:r>
      <w:r w:rsidR="00141D95" w:rsidRPr="00AE2587">
        <w:rPr>
          <w:rFonts w:ascii="Calibri Light" w:hAnsi="Calibri Light" w:cs="Calibri Light"/>
        </w:rPr>
        <w:t xml:space="preserve">zawinione przez Wykonawcę </w:t>
      </w:r>
      <w:r w:rsidRPr="00AE2587">
        <w:rPr>
          <w:rFonts w:ascii="Calibri Light" w:hAnsi="Calibri Light" w:cs="Calibri Light"/>
        </w:rPr>
        <w:t>nieprzedłożenie poświadczonej za zgodność z oryginałem kopii umowy o podwykonawstwo, o której mowa w § 13 ust. 5 pkt 11 w wysokości 0,1% wynagrodzenia brutto, określonego w  § 6 ust. 1,  za każdą nieprzedłożoną kopię Umowy lub jej zmiany;</w:t>
      </w:r>
    </w:p>
    <w:p w14:paraId="5732D137"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lastRenderedPageBreak/>
        <w:t>za brak dokonania wymaganej przez Zamawiającego zmiany umowy o podwykonawstwo w zakresie  w zakresie terminu zapłaty we wskazanym przez Zamawiającego terminie, w wysokości 500,00 złotych za każdy dzień opóźnienia;</w:t>
      </w:r>
    </w:p>
    <w:p w14:paraId="539110CF"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za dopuszczenie do wykonywania robót budowlanych objętych przedmiotem umowy innego podmiotu niż Wykonawca lub zaakceptowany przez Zamawiającego Podwykonawca lub dalszy podwykonawca  skierowany do ich wykonania zgodnie z zasadami określonymi umową w  wysokości 1 % wynagrodzenia brutto, określonego w § 6 ust. 1;</w:t>
      </w:r>
    </w:p>
    <w:p w14:paraId="7F3EA944"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niespełnienie przez Wykonawcę lub Podwykonawcę wymogu zatrudnienia na podstawie umowy o pracę w rozumieniu przepisów Kodeksu Pracy osób wykonujących czynności, o których mowa </w:t>
      </w:r>
      <w:r w:rsidRPr="00AE2587">
        <w:rPr>
          <w:rFonts w:ascii="Calibri Light" w:hAnsi="Calibri Light" w:cs="Calibri Light"/>
        </w:rPr>
        <w:br/>
        <w:t xml:space="preserve">w § 18 ust. 1 umowy w zakresie realizacji  przedmiotu zamówienia w wysokości 5% wynagrodzenia brutto, określonego w § 6 ust. 1; </w:t>
      </w:r>
    </w:p>
    <w:p w14:paraId="21F08E44"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za nieprzedłożenie przez Wykonawcę dowodów o których mowa w §18 ust. 2 w wysokości 0,5% wynagrodzenia brutto, określonego w § 6 ust. 1, za każdy dzień opóźnienia;</w:t>
      </w:r>
    </w:p>
    <w:p w14:paraId="248E8439"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nieprzedłożenie przez Wykonawcę harmonogramu rzeczowo – </w:t>
      </w:r>
      <w:bookmarkStart w:id="7" w:name="_Hlk4061023"/>
      <w:r w:rsidRPr="00AE2587">
        <w:rPr>
          <w:rFonts w:ascii="Calibri Light" w:hAnsi="Calibri Light" w:cs="Calibri Light"/>
        </w:rPr>
        <w:t xml:space="preserve">finansowego w terminie o którym mowa w § 2 ust.  2 pkt 2,  w wysokości </w:t>
      </w:r>
      <w:r w:rsidR="00FD1B13" w:rsidRPr="00AE2587">
        <w:rPr>
          <w:rFonts w:ascii="Calibri Light" w:hAnsi="Calibri Light" w:cs="Calibri Light"/>
        </w:rPr>
        <w:t>50</w:t>
      </w:r>
      <w:r w:rsidRPr="00AE2587">
        <w:rPr>
          <w:rFonts w:ascii="Calibri Light" w:hAnsi="Calibri Light" w:cs="Calibri Light"/>
        </w:rPr>
        <w:t xml:space="preserve"> zł za każdy dzień opóź</w:t>
      </w:r>
      <w:bookmarkEnd w:id="7"/>
      <w:r w:rsidRPr="00AE2587">
        <w:rPr>
          <w:rFonts w:ascii="Calibri Light" w:hAnsi="Calibri Light" w:cs="Calibri Light"/>
        </w:rPr>
        <w:t>nienia;</w:t>
      </w:r>
    </w:p>
    <w:p w14:paraId="0A73370F"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za nieprzedłożenie przez Wykonawcę kosztorysu w terminie o którym mowa w § 2 ust. 2 pkt 1, w wysokości 100 zł za każdy dzień opóźnienia;</w:t>
      </w:r>
    </w:p>
    <w:p w14:paraId="0113DE58" w14:textId="77777777" w:rsidR="00BE2F11" w:rsidRPr="00AE2587" w:rsidRDefault="00BE2F11" w:rsidP="005A0327">
      <w:pPr>
        <w:pStyle w:val="Akapitzlist"/>
        <w:numPr>
          <w:ilvl w:val="0"/>
          <w:numId w:val="17"/>
        </w:numPr>
        <w:tabs>
          <w:tab w:val="left" w:pos="851"/>
        </w:tabs>
        <w:spacing w:after="0"/>
        <w:jc w:val="both"/>
        <w:rPr>
          <w:rFonts w:ascii="Calibri Light" w:hAnsi="Calibri Light" w:cs="Calibri Light"/>
        </w:rPr>
      </w:pPr>
      <w:r w:rsidRPr="00AE2587">
        <w:rPr>
          <w:rFonts w:ascii="Calibri Light" w:hAnsi="Calibri Light" w:cs="Calibri Light"/>
        </w:rPr>
        <w:t xml:space="preserve">za nieprzedłożenie przez Wykonawcę polisy ubezpieczeniowej lub jej aktualizacji w terminie, o którym mowa w § 5 ust 4, w wysokości 300 zł za każdy dzień opóźnienia. </w:t>
      </w:r>
    </w:p>
    <w:p w14:paraId="724589AB" w14:textId="77777777" w:rsidR="00BE2F11" w:rsidRPr="00AE2587" w:rsidRDefault="00BE2F11" w:rsidP="005A0327">
      <w:pPr>
        <w:pStyle w:val="Akapitzlist"/>
        <w:numPr>
          <w:ilvl w:val="0"/>
          <w:numId w:val="16"/>
        </w:numPr>
        <w:spacing w:after="0"/>
        <w:ind w:left="426" w:hanging="426"/>
        <w:jc w:val="both"/>
        <w:rPr>
          <w:rFonts w:ascii="Calibri Light" w:hAnsi="Calibri Light" w:cs="Calibri Light"/>
        </w:rPr>
      </w:pPr>
      <w:r w:rsidRPr="00AE2587">
        <w:rPr>
          <w:rFonts w:ascii="Calibri Light" w:hAnsi="Calibri Light" w:cs="Calibri Light"/>
        </w:rPr>
        <w:t xml:space="preserve">Wykonawca wyraża zgodę na potrącenie kar umownych z przysługującego mu wynagrodzenia. </w:t>
      </w:r>
    </w:p>
    <w:p w14:paraId="70BF4BB2" w14:textId="77777777" w:rsidR="00BE2F11" w:rsidRPr="00AE2587" w:rsidRDefault="00BE2F11" w:rsidP="005A0327">
      <w:pPr>
        <w:pStyle w:val="Akapitzlist"/>
        <w:numPr>
          <w:ilvl w:val="0"/>
          <w:numId w:val="16"/>
        </w:numPr>
        <w:spacing w:after="0"/>
        <w:ind w:left="426" w:hanging="426"/>
        <w:jc w:val="both"/>
        <w:rPr>
          <w:rFonts w:ascii="Calibri Light" w:hAnsi="Calibri Light" w:cs="Calibri Light"/>
        </w:rPr>
      </w:pPr>
      <w:r w:rsidRPr="00AE2587">
        <w:rPr>
          <w:rFonts w:ascii="Calibri Light" w:hAnsi="Calibri Light" w:cs="Calibri Light"/>
        </w:rPr>
        <w:t xml:space="preserve">Termin zapłaty kary umownej wynosi 14 dni od dnia doręczenia stronie wezwania do zapłaty. </w:t>
      </w:r>
    </w:p>
    <w:p w14:paraId="75C7EAAA" w14:textId="77777777" w:rsidR="00BE2F11" w:rsidRPr="00AE2587" w:rsidRDefault="00BE2F11" w:rsidP="005A0327">
      <w:pPr>
        <w:pStyle w:val="Akapitzlist"/>
        <w:numPr>
          <w:ilvl w:val="0"/>
          <w:numId w:val="16"/>
        </w:numPr>
        <w:spacing w:after="0"/>
        <w:ind w:left="426" w:hanging="426"/>
        <w:jc w:val="both"/>
        <w:rPr>
          <w:rFonts w:ascii="Calibri Light" w:hAnsi="Calibri Light" w:cs="Calibri Light"/>
        </w:rPr>
      </w:pPr>
      <w:r w:rsidRPr="00AE2587">
        <w:rPr>
          <w:rFonts w:ascii="Calibri Light" w:hAnsi="Calibri Light" w:cs="Calibri Light"/>
        </w:rPr>
        <w:t xml:space="preserve">Zapłata kary umownej przez Wykonawcę lub potrącenie z należnego wynagrodzenia nie zwalnia Wykonawcy z ukończenia robót lub jakichkolwiek innych obowiązków i zobowiązań wynikających z niniejszej umowy.  </w:t>
      </w:r>
    </w:p>
    <w:p w14:paraId="552DE5DF" w14:textId="3F2FCA28" w:rsidR="00BE2F11" w:rsidRPr="00AE2587" w:rsidRDefault="00BE2F11" w:rsidP="005A0327">
      <w:pPr>
        <w:pStyle w:val="Akapitzlist"/>
        <w:numPr>
          <w:ilvl w:val="0"/>
          <w:numId w:val="16"/>
        </w:numPr>
        <w:spacing w:after="0"/>
        <w:ind w:left="426" w:hanging="426"/>
        <w:jc w:val="both"/>
        <w:rPr>
          <w:rFonts w:ascii="Calibri Light" w:hAnsi="Calibri Light" w:cs="Calibri Light"/>
        </w:rPr>
      </w:pPr>
      <w:r w:rsidRPr="00AE2587">
        <w:rPr>
          <w:rFonts w:ascii="Calibri Light" w:hAnsi="Calibri Light" w:cs="Calibri Light"/>
        </w:rPr>
        <w:t>Strony zastrzegają sobie prawo do odszkodowania na zasadach ogólnych, o ile wartość faktycznie poniesionych szkód przekracza wysokość kar umownych.</w:t>
      </w:r>
    </w:p>
    <w:p w14:paraId="5CD88D74" w14:textId="6D74B49B"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5</w:t>
      </w:r>
    </w:p>
    <w:p w14:paraId="6B155298" w14:textId="0D575841" w:rsidR="00F32BD7" w:rsidRPr="00AE2587" w:rsidRDefault="00BE2F11" w:rsidP="003B4591">
      <w:pPr>
        <w:spacing w:after="0"/>
        <w:jc w:val="center"/>
        <w:rPr>
          <w:rFonts w:ascii="Calibri Light" w:hAnsi="Calibri Light" w:cs="Calibri Light"/>
          <w:b/>
        </w:rPr>
      </w:pPr>
      <w:r w:rsidRPr="00AE2587">
        <w:rPr>
          <w:rFonts w:ascii="Calibri Light" w:hAnsi="Calibri Light" w:cs="Calibri Light"/>
          <w:b/>
        </w:rPr>
        <w:t>ZMIANY UMOWY</w:t>
      </w:r>
    </w:p>
    <w:p w14:paraId="2C0E88BB" w14:textId="77777777" w:rsidR="00F32BD7" w:rsidRPr="00AE2587" w:rsidRDefault="00F32BD7" w:rsidP="005A0327">
      <w:pPr>
        <w:numPr>
          <w:ilvl w:val="0"/>
          <w:numId w:val="33"/>
        </w:numPr>
        <w:tabs>
          <w:tab w:val="clear" w:pos="0"/>
          <w:tab w:val="num" w:pos="426"/>
        </w:tabs>
        <w:suppressAutoHyphens/>
        <w:spacing w:after="0"/>
        <w:ind w:left="425" w:hanging="425"/>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Istotna zmiana zawartej umowy wymaga przeprowadzenia nowego postępowania o udzielenie zamówienia. Istotność zmiany należy rozpatrywać na podstawie art. 454 ustawy Pzp.</w:t>
      </w:r>
    </w:p>
    <w:p w14:paraId="44A03CFC" w14:textId="77777777" w:rsidR="00BE2F11" w:rsidRPr="00AE2587" w:rsidRDefault="00BE2F11" w:rsidP="005A0327">
      <w:pPr>
        <w:numPr>
          <w:ilvl w:val="0"/>
          <w:numId w:val="33"/>
        </w:numPr>
        <w:tabs>
          <w:tab w:val="clear" w:pos="0"/>
          <w:tab w:val="num" w:pos="426"/>
        </w:tabs>
        <w:suppressAutoHyphens/>
        <w:spacing w:after="0"/>
        <w:ind w:left="426" w:hanging="426"/>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Zamawiający przewiduje możliwość zmian postanowień zawartej umowy w stosunku do treści oferty, na podstawie, której dokonano wyboru Wykonawcy, w przypadku wystąpienia, co najmniej jednej z okoliczności wymienionych poniżej:</w:t>
      </w:r>
    </w:p>
    <w:p w14:paraId="52505B39" w14:textId="77777777" w:rsidR="00BE2F11" w:rsidRPr="00AE2587" w:rsidRDefault="00BE2F11" w:rsidP="005A0327">
      <w:pPr>
        <w:numPr>
          <w:ilvl w:val="0"/>
          <w:numId w:val="32"/>
        </w:numPr>
        <w:tabs>
          <w:tab w:val="clear" w:pos="0"/>
          <w:tab w:val="num" w:pos="-141"/>
          <w:tab w:val="left" w:pos="1134"/>
        </w:tabs>
        <w:suppressAutoHyphens/>
        <w:spacing w:after="0"/>
        <w:ind w:left="993" w:hanging="567"/>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zmiana przedmiotu zamówienia poprzez zmianę zakresu robót budowlanych przewidzianych </w:t>
      </w:r>
      <w:r w:rsidRPr="00AE2587">
        <w:rPr>
          <w:rFonts w:ascii="Calibri Light" w:eastAsia="SimSun" w:hAnsi="Calibri Light" w:cs="Calibri Light"/>
          <w:color w:val="000000"/>
          <w:kern w:val="1"/>
        </w:rPr>
        <w:br/>
        <w:t>w dokumentacji projektowej w przypadku:</w:t>
      </w:r>
    </w:p>
    <w:p w14:paraId="6FC88514" w14:textId="4E8613A4" w:rsidR="00BE2F11" w:rsidRPr="00AE2587" w:rsidRDefault="00BE2F11" w:rsidP="005A0327">
      <w:pPr>
        <w:numPr>
          <w:ilvl w:val="0"/>
          <w:numId w:val="37"/>
        </w:numPr>
        <w:tabs>
          <w:tab w:val="left" w:pos="1560"/>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konieczności wykonania robót zamiennych, których wykonanie ma na celu prawidłowe zrealizowanie przedmiotu zamówienia, a konieczność ich wykonania wynika z wad</w:t>
      </w:r>
      <w:r w:rsidR="003B4591" w:rsidRPr="00AE2587">
        <w:rPr>
          <w:rFonts w:ascii="Calibri Light" w:eastAsia="SimSun" w:hAnsi="Calibri Light" w:cs="Calibri Light"/>
          <w:color w:val="000000"/>
          <w:kern w:val="1"/>
        </w:rPr>
        <w:t xml:space="preserve"> </w:t>
      </w:r>
      <w:r w:rsidRPr="00AE2587">
        <w:rPr>
          <w:rFonts w:ascii="Calibri Light" w:eastAsia="SimSun" w:hAnsi="Calibri Light" w:cs="Calibri Light"/>
          <w:color w:val="000000"/>
          <w:kern w:val="1"/>
        </w:rPr>
        <w:t>dokumentacji projektowej;</w:t>
      </w:r>
    </w:p>
    <w:p w14:paraId="7AA63544" w14:textId="77777777" w:rsidR="00BE2F11" w:rsidRPr="00AE2587" w:rsidRDefault="00BE2F11" w:rsidP="005A0327">
      <w:pPr>
        <w:numPr>
          <w:ilvl w:val="0"/>
          <w:numId w:val="37"/>
        </w:numPr>
        <w:tabs>
          <w:tab w:val="left" w:pos="1560"/>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konieczności wykonania robót zamiennych niezbędnych do prawidłowego wykonania przedmiotu Umowy, które nie zostały przewidziane w dokumentacji projektowej przekazanej przez Zamawiającego a wykonanie robót zamiennych jest niezbędne dla zrealizowania inwestycji objętej umową;</w:t>
      </w:r>
    </w:p>
    <w:p w14:paraId="55566C36" w14:textId="77777777" w:rsidR="00BE2F11" w:rsidRPr="00AE2587" w:rsidRDefault="00BE2F11" w:rsidP="005A0327">
      <w:pPr>
        <w:numPr>
          <w:ilvl w:val="0"/>
          <w:numId w:val="37"/>
        </w:numPr>
        <w:tabs>
          <w:tab w:val="left" w:pos="1560"/>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dokumentacji projektowej wykonane z inicjatywy Zamawiającego ze względu na stwierdzone wady, co spowoduje konieczność wykonania robót zamiennych;</w:t>
      </w:r>
    </w:p>
    <w:p w14:paraId="6F822CDB" w14:textId="77777777" w:rsidR="00BE2F11" w:rsidRPr="00AE2587" w:rsidRDefault="00BE2F11" w:rsidP="005A0327">
      <w:pPr>
        <w:numPr>
          <w:ilvl w:val="0"/>
          <w:numId w:val="37"/>
        </w:numPr>
        <w:tabs>
          <w:tab w:val="left" w:pos="1560"/>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decyzji administracyjnych, na podstawie których prowadzone są roboty budowlane objęte Umową, powodujące zmianę dotychczasowego zakresu robót przewidzianego w dokumentacji projektowej;</w:t>
      </w:r>
    </w:p>
    <w:p w14:paraId="6FFFB435" w14:textId="77777777" w:rsidR="00BE2F11" w:rsidRPr="00AE2587" w:rsidRDefault="00BE2F11" w:rsidP="005A0327">
      <w:pPr>
        <w:numPr>
          <w:ilvl w:val="0"/>
          <w:numId w:val="37"/>
        </w:numPr>
        <w:tabs>
          <w:tab w:val="left" w:pos="1560"/>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lastRenderedPageBreak/>
        <w:t>konieczności realizacji robót wynikających z wprowadzenia w Dokumentacji projektowej zmian uznanych za nieistotne odstępstwo od projektu budowlanego, wynikających z art. 36a ust. 1 Prawa Budowlanego;</w:t>
      </w:r>
    </w:p>
    <w:p w14:paraId="3FB14FC3" w14:textId="77777777" w:rsidR="00BE2F11" w:rsidRPr="00AE2587" w:rsidRDefault="00BE2F11" w:rsidP="005A0327">
      <w:pPr>
        <w:pStyle w:val="Akapitzlist"/>
        <w:numPr>
          <w:ilvl w:val="0"/>
          <w:numId w:val="32"/>
        </w:numPr>
        <w:tabs>
          <w:tab w:val="clear" w:pos="0"/>
          <w:tab w:val="num"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zmiana zakresu robót budowlanych poprzez ich ograniczenie w sytuacji, gdy wykonanie niektórych robót okazało się zbędne, gdyż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 wynagrodzenie Wykonawcy zmniejsza się odpowiednio w stosunku do zmniejszonego zakresu robót z uwzględnieniem cen wynikających z kosztorysu, o którym mowa w  § 2 ust. 2 pkt 1 Umowy.</w:t>
      </w:r>
    </w:p>
    <w:p w14:paraId="104DC515" w14:textId="77777777" w:rsidR="00BE2F11" w:rsidRPr="00AE2587" w:rsidRDefault="00BE2F11" w:rsidP="005A0327">
      <w:pPr>
        <w:pStyle w:val="Akapitzlist"/>
        <w:numPr>
          <w:ilvl w:val="0"/>
          <w:numId w:val="32"/>
        </w:numPr>
        <w:tabs>
          <w:tab w:val="clear" w:pos="0"/>
          <w:tab w:val="num"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128E76EC" w14:textId="3B51F33E" w:rsidR="00BE2F11" w:rsidRPr="00141D95" w:rsidRDefault="00BE2F11" w:rsidP="00141D95">
      <w:pPr>
        <w:pStyle w:val="Akapitzlist"/>
        <w:numPr>
          <w:ilvl w:val="0"/>
          <w:numId w:val="50"/>
        </w:numPr>
        <w:spacing w:after="0"/>
        <w:jc w:val="both"/>
        <w:rPr>
          <w:rFonts w:ascii="Calibri Light" w:eastAsia="SimSun" w:hAnsi="Calibri Light" w:cs="Calibri Light"/>
          <w:color w:val="000000"/>
          <w:kern w:val="1"/>
        </w:rPr>
      </w:pPr>
      <w:r w:rsidRPr="00141D95">
        <w:rPr>
          <w:rFonts w:ascii="Calibri Light" w:eastAsia="SimSun" w:hAnsi="Calibri Light" w:cs="Calibri Light"/>
          <w:color w:val="000000"/>
          <w:kern w:val="1"/>
        </w:rPr>
        <w:t>podwyższą jakość wykonanych robót,</w:t>
      </w:r>
    </w:p>
    <w:p w14:paraId="7E74E95D" w14:textId="693729FB" w:rsidR="00BE2F11" w:rsidRPr="00141D95" w:rsidRDefault="00BE2F11" w:rsidP="00141D95">
      <w:pPr>
        <w:pStyle w:val="Akapitzlist"/>
        <w:numPr>
          <w:ilvl w:val="0"/>
          <w:numId w:val="50"/>
        </w:numPr>
        <w:spacing w:after="0"/>
        <w:jc w:val="both"/>
        <w:rPr>
          <w:rFonts w:ascii="Calibri Light" w:eastAsia="SimSun" w:hAnsi="Calibri Light" w:cs="Calibri Light"/>
          <w:color w:val="000000"/>
          <w:kern w:val="1"/>
        </w:rPr>
      </w:pPr>
      <w:r w:rsidRPr="00141D95">
        <w:rPr>
          <w:rFonts w:ascii="Calibri Light" w:eastAsia="SimSun" w:hAnsi="Calibri Light" w:cs="Calibri Light"/>
          <w:color w:val="000000"/>
          <w:kern w:val="1"/>
        </w:rPr>
        <w:t>zmniejszą koszty realizacji Umowy lub koszty eksploatacji,</w:t>
      </w:r>
    </w:p>
    <w:p w14:paraId="66298660" w14:textId="3675BD85" w:rsidR="00BE2F11" w:rsidRPr="00141D95" w:rsidRDefault="00BE2F11" w:rsidP="00141D95">
      <w:pPr>
        <w:pStyle w:val="Akapitzlist"/>
        <w:numPr>
          <w:ilvl w:val="0"/>
          <w:numId w:val="50"/>
        </w:numPr>
        <w:spacing w:after="0"/>
        <w:jc w:val="both"/>
        <w:rPr>
          <w:rFonts w:ascii="Calibri Light" w:eastAsia="SimSun" w:hAnsi="Calibri Light" w:cs="Calibri Light"/>
          <w:color w:val="000000"/>
          <w:kern w:val="1"/>
        </w:rPr>
      </w:pPr>
      <w:r w:rsidRPr="00141D95">
        <w:rPr>
          <w:rFonts w:ascii="Calibri Light" w:eastAsia="SimSun" w:hAnsi="Calibri Light" w:cs="Calibri Light"/>
          <w:color w:val="000000"/>
          <w:kern w:val="1"/>
        </w:rPr>
        <w:t>pozwolą na skrócenie terminu wykonania Umowy, lub</w:t>
      </w:r>
    </w:p>
    <w:p w14:paraId="6214F8CC" w14:textId="63D1A711" w:rsidR="00BE2F11" w:rsidRPr="00141D95" w:rsidRDefault="00BE2F11" w:rsidP="00141D95">
      <w:pPr>
        <w:pStyle w:val="Akapitzlist"/>
        <w:numPr>
          <w:ilvl w:val="0"/>
          <w:numId w:val="50"/>
        </w:numPr>
        <w:spacing w:after="0"/>
        <w:jc w:val="both"/>
        <w:rPr>
          <w:rFonts w:ascii="Calibri Light" w:eastAsia="SimSun" w:hAnsi="Calibri Light" w:cs="Calibri Light"/>
          <w:color w:val="000000"/>
          <w:kern w:val="1"/>
        </w:rPr>
      </w:pPr>
      <w:r w:rsidRPr="00141D95">
        <w:rPr>
          <w:rFonts w:ascii="Calibri Light" w:eastAsia="SimSun" w:hAnsi="Calibri Light" w:cs="Calibri Light"/>
          <w:color w:val="000000"/>
          <w:kern w:val="1"/>
        </w:rPr>
        <w:t>pozwolą na wydłużenie okresu eksploatacji robót po ich zakończeniu;</w:t>
      </w:r>
    </w:p>
    <w:p w14:paraId="5999A7D6" w14:textId="77777777" w:rsidR="00BE2F11" w:rsidRPr="00AE2587" w:rsidRDefault="00BE2F11" w:rsidP="005A0327">
      <w:pPr>
        <w:pStyle w:val="Akapitzlist"/>
        <w:numPr>
          <w:ilvl w:val="0"/>
          <w:numId w:val="32"/>
        </w:num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6C8B500" w14:textId="77777777" w:rsidR="00BE2F11" w:rsidRPr="00AE2587" w:rsidRDefault="00BE2F11" w:rsidP="005A0327">
      <w:pPr>
        <w:pStyle w:val="Akapitzlist"/>
        <w:numPr>
          <w:ilvl w:val="0"/>
          <w:numId w:val="32"/>
        </w:num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0CD4AF4C" w14:textId="77777777" w:rsidR="00BE2F11" w:rsidRPr="00AE2587" w:rsidRDefault="00BE2F11" w:rsidP="005A0327">
      <w:pPr>
        <w:pStyle w:val="Akapitzlist"/>
        <w:numPr>
          <w:ilvl w:val="0"/>
          <w:numId w:val="32"/>
        </w:num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dopuszczalna jest zmiana obowiązków Wykonawcy innych niż wykonanie robót budowlanych poprzez ich rozszerzenie lub ograniczenie, np. w zakresie odnoszącym się do uzyskania odpowiednich decyzji administracyjnych, pozwoleń, zgód lub uzgodnień, w sytuacji, gdy Inspektor Nadzoru lub Zamawiający takich obowiązków nie wykonali lub ich wykonanie może się wiązać z utrudnieniami, które mogą wpłynąć na możliwość wykonania Umowy przez Wykonawcę.</w:t>
      </w:r>
    </w:p>
    <w:p w14:paraId="5655B878" w14:textId="77777777" w:rsidR="00BE2F11" w:rsidRPr="00AE2587" w:rsidRDefault="00BE2F11" w:rsidP="005A0327">
      <w:pPr>
        <w:pStyle w:val="Akapitzlist"/>
        <w:numPr>
          <w:ilvl w:val="0"/>
          <w:numId w:val="32"/>
        </w:num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dopuszczalna jest zmiana w harmonogramie rzeczowo-finansowym (lub terminie płatności poszczególnych części wynagrodzenia) polegająca na zmianie kolejności wykonania robót, zmianie terminu wykonania poszczególnych etapów lub robót, zmianie zakresu robót do wykonania w poszczególnych etapach lub zmianie terminu płatności wynagrodzenia, w przypadku:</w:t>
      </w:r>
    </w:p>
    <w:p w14:paraId="3192C6D6" w14:textId="77777777" w:rsidR="00BE2F11" w:rsidRPr="00AE2587" w:rsidRDefault="00BE2F11" w:rsidP="005A0327">
      <w:pPr>
        <w:numPr>
          <w:ilvl w:val="1"/>
          <w:numId w:val="36"/>
        </w:numPr>
        <w:tabs>
          <w:tab w:val="left" w:pos="1134"/>
        </w:tabs>
        <w:suppressAutoHyphens/>
        <w:spacing w:after="0"/>
        <w:ind w:left="1134" w:hanging="283"/>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technologii realizacji robót, zmiany materiałów, braku dostępu materiałów lub wystąpienia innej przyczyny powodującej, że realizacja robót w dotychczas ustalonym harmonogramie rzeczowo-finansowym jest niemożliwa,</w:t>
      </w:r>
    </w:p>
    <w:p w14:paraId="66E2C127" w14:textId="77777777" w:rsidR="00BE2F11" w:rsidRPr="00AE2587" w:rsidRDefault="00BE2F11" w:rsidP="005A0327">
      <w:pPr>
        <w:numPr>
          <w:ilvl w:val="1"/>
          <w:numId w:val="36"/>
        </w:numPr>
        <w:tabs>
          <w:tab w:val="left" w:pos="1701"/>
        </w:tabs>
        <w:suppressAutoHyphens/>
        <w:spacing w:after="0"/>
        <w:ind w:left="1134" w:hanging="283"/>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innej zmiany Umowy mającej wpływ na harmonogram rzeczowo-finansowy.</w:t>
      </w:r>
    </w:p>
    <w:p w14:paraId="2418E4F7" w14:textId="77777777" w:rsidR="00BE2F11" w:rsidRPr="00AE2587" w:rsidRDefault="00BE2F11" w:rsidP="005A0327">
      <w:pPr>
        <w:pStyle w:val="Akapitzlist"/>
        <w:numPr>
          <w:ilvl w:val="0"/>
          <w:numId w:val="32"/>
        </w:num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dopuszczalna jest zmiana w harmonogramie rzeczowo-finansowym (lub terminie płatności poszczególnych części wynagrodzenia) polegająca na ograniczeniu zakresu robót przewidzianych do wykonania w danym etapie i podziale płatności przewidzianej za dany etap, jeżeli zakres wykonanych w ramach etapu robót może zostać odebrany przez Zamawiającego, a pozostałe niezrealizowane roboty nie są możliwe do wykonania w danym etapie z przyczyn nieleżących po stronie Wykonawcy. W takim przypadku dopuszczalny jest podział etapu na mniejsze etapy i dokonanie podziału płatności </w:t>
      </w:r>
      <w:r w:rsidRPr="00AE2587">
        <w:rPr>
          <w:rFonts w:ascii="Calibri Light" w:eastAsia="SimSun" w:hAnsi="Calibri Light" w:cs="Calibri Light"/>
          <w:color w:val="000000"/>
          <w:kern w:val="1"/>
        </w:rPr>
        <w:lastRenderedPageBreak/>
        <w:t>wynagrodzenia zgodnie z zakresem przedmiotowym robót przewidzianych w poszczególnych etapach robót.</w:t>
      </w:r>
    </w:p>
    <w:p w14:paraId="6A148B81" w14:textId="77777777" w:rsidR="00BE2F11" w:rsidRPr="00AE2587" w:rsidRDefault="00BE2F11" w:rsidP="005A0327">
      <w:pPr>
        <w:pStyle w:val="Akapitzlist"/>
        <w:numPr>
          <w:ilvl w:val="0"/>
          <w:numId w:val="32"/>
        </w:num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zmiana terminu realizacji przedmiotu umowy, </w:t>
      </w:r>
    </w:p>
    <w:p w14:paraId="3138C169" w14:textId="77777777" w:rsidR="00BE2F11" w:rsidRPr="00AE2587" w:rsidRDefault="00BE2F11" w:rsidP="005A0327">
      <w:pPr>
        <w:numPr>
          <w:ilvl w:val="0"/>
          <w:numId w:val="35"/>
        </w:numPr>
        <w:tabs>
          <w:tab w:val="left" w:pos="1134"/>
        </w:tabs>
        <w:suppressAutoHyphens/>
        <w:spacing w:after="0"/>
        <w:ind w:left="1134" w:hanging="283"/>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spowodowane warunkami atmosferycznymi uniemożliwiającymi prowadzenie robót, w szczególności długotrwałe opady deszczu/śniegu, roztopy, nawodnienie gruntu;</w:t>
      </w:r>
    </w:p>
    <w:p w14:paraId="6960A20C" w14:textId="77777777" w:rsidR="00BE2F11" w:rsidRPr="00AE2587" w:rsidRDefault="00BE2F11" w:rsidP="005A0327">
      <w:pPr>
        <w:numPr>
          <w:ilvl w:val="0"/>
          <w:numId w:val="35"/>
        </w:numPr>
        <w:tabs>
          <w:tab w:val="left" w:pos="1134"/>
        </w:tabs>
        <w:suppressAutoHyphens/>
        <w:spacing w:after="0"/>
        <w:ind w:left="1134" w:hanging="283"/>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spowodowane warunkami geologicznymi, przyrodniczymi, archeologicznymi lub terenowymi, a w szczególności:</w:t>
      </w:r>
    </w:p>
    <w:p w14:paraId="3B359C72" w14:textId="77777777" w:rsidR="00BE2F11" w:rsidRPr="00AE2587" w:rsidRDefault="00BE2F11" w:rsidP="005A0327">
      <w:pPr>
        <w:pStyle w:val="Akapitzlist"/>
        <w:numPr>
          <w:ilvl w:val="0"/>
          <w:numId w:val="38"/>
        </w:numPr>
        <w:tabs>
          <w:tab w:val="left" w:pos="1701"/>
        </w:tab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niewybuchy i niewypały;</w:t>
      </w:r>
    </w:p>
    <w:p w14:paraId="12BFA572" w14:textId="77777777" w:rsidR="00BE2F11" w:rsidRPr="00AE2587" w:rsidRDefault="00BE2F11" w:rsidP="005A0327">
      <w:pPr>
        <w:pStyle w:val="Akapitzlist"/>
        <w:numPr>
          <w:ilvl w:val="0"/>
          <w:numId w:val="38"/>
        </w:numPr>
        <w:tabs>
          <w:tab w:val="left" w:pos="1701"/>
        </w:tab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wykopaliska archeologiczne nie przewidziane w SWZ;</w:t>
      </w:r>
    </w:p>
    <w:p w14:paraId="5D3ACCB2" w14:textId="77777777" w:rsidR="00BE2F11" w:rsidRPr="00AE2587" w:rsidRDefault="00BE2F11" w:rsidP="005A0327">
      <w:pPr>
        <w:pStyle w:val="Akapitzlist"/>
        <w:numPr>
          <w:ilvl w:val="0"/>
          <w:numId w:val="38"/>
        </w:numPr>
        <w:tabs>
          <w:tab w:val="left" w:pos="1701"/>
        </w:tab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odmienne od przyjętych w dokumentacji projektowej warunki terenowe w szczególności istnienie podziemnych urządzeń, instalacji lub obiektów infrastrukturalnych;</w:t>
      </w:r>
    </w:p>
    <w:p w14:paraId="33CBB10A" w14:textId="77777777" w:rsidR="00BE2F11" w:rsidRPr="00AE2587" w:rsidRDefault="00BE2F11" w:rsidP="005A0327">
      <w:pPr>
        <w:numPr>
          <w:ilvl w:val="0"/>
          <w:numId w:val="35"/>
        </w:numPr>
        <w:tabs>
          <w:tab w:val="left" w:pos="1276"/>
        </w:tabs>
        <w:suppressAutoHyphens/>
        <w:spacing w:after="0"/>
        <w:ind w:left="1276"/>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będące następstwem okoliczności leżących po stronie Zamawiającego, w szczególności:</w:t>
      </w:r>
    </w:p>
    <w:p w14:paraId="2853A773" w14:textId="77777777" w:rsidR="00BE2F11" w:rsidRPr="00AE2587" w:rsidRDefault="00BE2F11" w:rsidP="005A0327">
      <w:pPr>
        <w:pStyle w:val="Akapitzlist"/>
        <w:numPr>
          <w:ilvl w:val="0"/>
          <w:numId w:val="39"/>
        </w:numPr>
        <w:tabs>
          <w:tab w:val="left" w:pos="2268"/>
        </w:tabs>
        <w:spacing w:after="0"/>
        <w:ind w:left="156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wstrzymanie robót przez Zamawiającego;</w:t>
      </w:r>
    </w:p>
    <w:p w14:paraId="2C4B9FF3" w14:textId="77777777" w:rsidR="00BE2F11" w:rsidRPr="00AE2587" w:rsidRDefault="00BE2F11" w:rsidP="005A0327">
      <w:pPr>
        <w:pStyle w:val="Akapitzlist"/>
        <w:numPr>
          <w:ilvl w:val="0"/>
          <w:numId w:val="39"/>
        </w:numPr>
        <w:tabs>
          <w:tab w:val="left" w:pos="2268"/>
        </w:tabs>
        <w:spacing w:after="0"/>
        <w:ind w:left="156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konieczność usunięcia błędów lub wprowadzenia zmian w dokumentacji projektowej;</w:t>
      </w:r>
    </w:p>
    <w:p w14:paraId="6C43F774" w14:textId="77777777" w:rsidR="00BE2F11" w:rsidRPr="00AE2587" w:rsidRDefault="00BE2F11" w:rsidP="005A0327">
      <w:pPr>
        <w:numPr>
          <w:ilvl w:val="0"/>
          <w:numId w:val="35"/>
        </w:numPr>
        <w:tabs>
          <w:tab w:val="left" w:pos="1701"/>
        </w:tabs>
        <w:suppressAutoHyphens/>
        <w:spacing w:after="0"/>
        <w:ind w:left="1276"/>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będące następstwem działania organów administracji, w szczególności:</w:t>
      </w:r>
    </w:p>
    <w:p w14:paraId="0679169A" w14:textId="77777777" w:rsidR="00BE2F11" w:rsidRPr="00AE2587" w:rsidRDefault="00BE2F11" w:rsidP="005A0327">
      <w:pPr>
        <w:pStyle w:val="Akapitzlist"/>
        <w:numPr>
          <w:ilvl w:val="0"/>
          <w:numId w:val="40"/>
        </w:numPr>
        <w:tabs>
          <w:tab w:val="left" w:pos="1701"/>
        </w:tabs>
        <w:spacing w:after="0"/>
        <w:ind w:left="156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wstrzymanie prac przez organ konserwatorski;</w:t>
      </w:r>
    </w:p>
    <w:p w14:paraId="6E64D65A" w14:textId="77777777" w:rsidR="00BE2F11" w:rsidRPr="00AE2587" w:rsidRDefault="00BE2F11" w:rsidP="005A0327">
      <w:pPr>
        <w:pStyle w:val="Akapitzlist"/>
        <w:numPr>
          <w:ilvl w:val="0"/>
          <w:numId w:val="40"/>
        </w:numPr>
        <w:tabs>
          <w:tab w:val="left" w:pos="1701"/>
        </w:tabs>
        <w:spacing w:after="0"/>
        <w:ind w:left="156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przekroczenie terminów wydanych decyzji, zezwoleń, itp.;</w:t>
      </w:r>
    </w:p>
    <w:p w14:paraId="2D8034AE" w14:textId="77777777" w:rsidR="00BE2F11" w:rsidRPr="00AE2587" w:rsidRDefault="00BE2F11" w:rsidP="005A0327">
      <w:pPr>
        <w:pStyle w:val="Akapitzlist"/>
        <w:numPr>
          <w:ilvl w:val="0"/>
          <w:numId w:val="40"/>
        </w:numPr>
        <w:tabs>
          <w:tab w:val="left" w:pos="1701"/>
        </w:tabs>
        <w:spacing w:after="0"/>
        <w:ind w:left="156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odmowa wydania przez organy administracji wymaganych uzgodnień na skutek błędów w dokumentacji projektowej;</w:t>
      </w:r>
    </w:p>
    <w:p w14:paraId="2A71C5F6" w14:textId="77777777" w:rsidR="00BE2F11" w:rsidRPr="00AE2587" w:rsidRDefault="00BE2F11" w:rsidP="005A0327">
      <w:pPr>
        <w:pStyle w:val="Akapitzlist"/>
        <w:numPr>
          <w:ilvl w:val="0"/>
          <w:numId w:val="40"/>
        </w:numPr>
        <w:tabs>
          <w:tab w:val="left" w:pos="1701"/>
        </w:tabs>
        <w:spacing w:after="0"/>
        <w:ind w:left="156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wprowadzenia kwarantanny w związku z epidemią;</w:t>
      </w:r>
    </w:p>
    <w:p w14:paraId="69C44488" w14:textId="77777777" w:rsidR="00BE2F11" w:rsidRPr="00AE2587" w:rsidRDefault="00BE2F11" w:rsidP="005A0327">
      <w:pPr>
        <w:numPr>
          <w:ilvl w:val="0"/>
          <w:numId w:val="35"/>
        </w:numPr>
        <w:tabs>
          <w:tab w:val="left" w:pos="1701"/>
        </w:tabs>
        <w:suppressAutoHyphens/>
        <w:spacing w:after="0"/>
        <w:ind w:left="1276"/>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wystąpienia niebezpieczeństwa kolizji z planowanymi lub równolegle prowadzonymi przez inne podmioty inwestycjami w zakresie niezbędnym do uniknięcia lub usunięcia tych kolizji;</w:t>
      </w:r>
    </w:p>
    <w:p w14:paraId="29861144" w14:textId="77777777" w:rsidR="00BE2F11" w:rsidRPr="00AE2587" w:rsidRDefault="00BE2F11" w:rsidP="00BE2F11">
      <w:pPr>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w przypadku wystąpienia którejkolwiek z okoliczności wymienionych w literach a-e termin umowy może ulec zmianie o czas niezbędny do zakończenia wykonania jej przedmiotu w sposób należyty, nie dłużej jednak niż o okres trwania tych okoliczności, </w:t>
      </w:r>
    </w:p>
    <w:p w14:paraId="17511AD9" w14:textId="77777777" w:rsidR="00BE2F11" w:rsidRPr="00AE2587" w:rsidRDefault="00BE2F11" w:rsidP="005A0327">
      <w:pPr>
        <w:pStyle w:val="Akapitzlist"/>
        <w:numPr>
          <w:ilvl w:val="0"/>
          <w:numId w:val="32"/>
        </w:numPr>
        <w:tabs>
          <w:tab w:val="left"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zmiana obowiązującej stawki VAT:</w:t>
      </w:r>
    </w:p>
    <w:p w14:paraId="1D7FB2B4" w14:textId="77777777" w:rsidR="00BE2F11" w:rsidRPr="00AE2587" w:rsidRDefault="00BE2F11" w:rsidP="005A0327">
      <w:pPr>
        <w:numPr>
          <w:ilvl w:val="0"/>
          <w:numId w:val="34"/>
        </w:numPr>
        <w:tabs>
          <w:tab w:val="left" w:pos="1418"/>
        </w:tabs>
        <w:suppressAutoHyphens/>
        <w:spacing w:after="0"/>
        <w:ind w:left="1418" w:hanging="425"/>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jeżeli zmiana stawki VAT będzie powodować zwiększenie kosztów wykonania umowy po stronie Wykonawcy, </w:t>
      </w:r>
      <w:r w:rsidR="00EB7B14" w:rsidRPr="00AE2587">
        <w:rPr>
          <w:rFonts w:ascii="Calibri Light" w:eastAsia="SimSun" w:hAnsi="Calibri Light" w:cs="Calibri Light"/>
          <w:color w:val="000000"/>
          <w:kern w:val="1"/>
        </w:rPr>
        <w:t>strony</w:t>
      </w:r>
      <w:r w:rsidRPr="00AE2587">
        <w:rPr>
          <w:rFonts w:ascii="Calibri Light" w:eastAsia="SimSun" w:hAnsi="Calibri Light" w:cs="Calibri Light"/>
          <w:color w:val="000000"/>
          <w:kern w:val="1"/>
        </w:rPr>
        <w:t xml:space="preserve"> dopuszcza</w:t>
      </w:r>
      <w:r w:rsidR="00EB7B14" w:rsidRPr="00AE2587">
        <w:rPr>
          <w:rFonts w:ascii="Calibri Light" w:eastAsia="SimSun" w:hAnsi="Calibri Light" w:cs="Calibri Light"/>
          <w:color w:val="000000"/>
          <w:kern w:val="1"/>
        </w:rPr>
        <w:t>ją</w:t>
      </w:r>
      <w:r w:rsidRPr="00AE2587">
        <w:rPr>
          <w:rFonts w:ascii="Calibri Light" w:eastAsia="SimSun" w:hAnsi="Calibri Light" w:cs="Calibri Light"/>
          <w:color w:val="000000"/>
          <w:kern w:val="1"/>
        </w:rPr>
        <w:t xml:space="preserve"> możliwość zwiększenia wynagrodzenia o kwotę równą różnicy w kwocie podatku VAT zapłaconego przez Wykonawcę;</w:t>
      </w:r>
    </w:p>
    <w:p w14:paraId="46F75BE3" w14:textId="77777777" w:rsidR="00BE2F11" w:rsidRPr="00AE2587" w:rsidRDefault="00BE2F11" w:rsidP="005A0327">
      <w:pPr>
        <w:numPr>
          <w:ilvl w:val="0"/>
          <w:numId w:val="34"/>
        </w:numPr>
        <w:tabs>
          <w:tab w:val="left" w:pos="1418"/>
        </w:tabs>
        <w:suppressAutoHyphens/>
        <w:spacing w:after="0"/>
        <w:ind w:left="1418" w:hanging="425"/>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jeśli zmiana stawki VAT będzie powodować zmniejszenie kosztów wykonania umowy po stronie Wykonawcy, </w:t>
      </w:r>
      <w:r w:rsidR="00EB7B14" w:rsidRPr="00AE2587">
        <w:rPr>
          <w:rFonts w:ascii="Calibri Light" w:eastAsia="SimSun" w:hAnsi="Calibri Light" w:cs="Calibri Light"/>
          <w:color w:val="000000"/>
          <w:kern w:val="1"/>
        </w:rPr>
        <w:t>strony</w:t>
      </w:r>
      <w:r w:rsidRPr="00AE2587">
        <w:rPr>
          <w:rFonts w:ascii="Calibri Light" w:eastAsia="SimSun" w:hAnsi="Calibri Light" w:cs="Calibri Light"/>
          <w:color w:val="000000"/>
          <w:kern w:val="1"/>
        </w:rPr>
        <w:t xml:space="preserve"> dopuszcza</w:t>
      </w:r>
      <w:r w:rsidR="00EB7B14" w:rsidRPr="00AE2587">
        <w:rPr>
          <w:rFonts w:ascii="Calibri Light" w:eastAsia="SimSun" w:hAnsi="Calibri Light" w:cs="Calibri Light"/>
          <w:color w:val="000000"/>
          <w:kern w:val="1"/>
        </w:rPr>
        <w:t>ją</w:t>
      </w:r>
      <w:r w:rsidRPr="00AE2587">
        <w:rPr>
          <w:rFonts w:ascii="Calibri Light" w:eastAsia="SimSun" w:hAnsi="Calibri Light" w:cs="Calibri Light"/>
          <w:color w:val="000000"/>
          <w:kern w:val="1"/>
        </w:rPr>
        <w:t xml:space="preserve"> możliwość zmniejszenia wynagrodzenia o kwotę stanowiącą różnicę podatku VAT do zapłacenia przez Wykonawcę;</w:t>
      </w:r>
    </w:p>
    <w:p w14:paraId="1A8CEBA8" w14:textId="77777777" w:rsidR="00BE2F11" w:rsidRPr="00AE2587" w:rsidRDefault="00BE2F11" w:rsidP="005A0327">
      <w:pPr>
        <w:pStyle w:val="Akapitzlist"/>
        <w:numPr>
          <w:ilvl w:val="0"/>
          <w:numId w:val="32"/>
        </w:numPr>
        <w:tabs>
          <w:tab w:val="left"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2B395DDB" w14:textId="77777777" w:rsidR="00BE2F11" w:rsidRPr="00AE2587" w:rsidRDefault="00BE2F11" w:rsidP="005A0327">
      <w:pPr>
        <w:pStyle w:val="Akapitzlist"/>
        <w:numPr>
          <w:ilvl w:val="0"/>
          <w:numId w:val="32"/>
        </w:numPr>
        <w:tabs>
          <w:tab w:val="left"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jeżeli inny podmiot rozpocznie inwestycję na terenie objętym przedmiotem zamówienia </w:t>
      </w:r>
      <w:r w:rsidRPr="00AE2587">
        <w:rPr>
          <w:rFonts w:ascii="Calibri Light" w:eastAsia="SimSun" w:hAnsi="Calibri Light" w:cs="Calibri Light"/>
          <w:color w:val="000000"/>
          <w:kern w:val="1"/>
        </w:rPr>
        <w:br/>
        <w:t xml:space="preserve">i wystąpią jakiekolwiek kolizje, w takim przypadku zmiany w umowie zostaną ograniczone </w:t>
      </w:r>
      <w:r w:rsidRPr="00AE2587">
        <w:rPr>
          <w:rFonts w:ascii="Calibri Light" w:eastAsia="SimSun" w:hAnsi="Calibri Light" w:cs="Calibri Light"/>
          <w:color w:val="000000"/>
          <w:kern w:val="1"/>
        </w:rPr>
        <w:br/>
        <w:t>do zmian koniecznych powodujących uniknięcie kolizji.</w:t>
      </w:r>
    </w:p>
    <w:p w14:paraId="52D25B85" w14:textId="77777777" w:rsidR="00BE2F11" w:rsidRPr="00AE2587" w:rsidRDefault="00BE2F11" w:rsidP="005A0327">
      <w:pPr>
        <w:pStyle w:val="Akapitzlist"/>
        <w:numPr>
          <w:ilvl w:val="0"/>
          <w:numId w:val="32"/>
        </w:numPr>
        <w:tabs>
          <w:tab w:val="left"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zmiany w zakresie Podwykonawcy, na którego zasoby powoływał się Wykonawca na zasadach określonych w art. 118 ust. 1 ustawy Pzp,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art. 122 ustawy Pzp. stosuje się odpowiednio.</w:t>
      </w:r>
    </w:p>
    <w:p w14:paraId="6B0DE9A9" w14:textId="77777777" w:rsidR="00BE2F11" w:rsidRPr="00AE2587" w:rsidRDefault="00BE2F11" w:rsidP="005A0327">
      <w:pPr>
        <w:pStyle w:val="Akapitzlist"/>
        <w:numPr>
          <w:ilvl w:val="0"/>
          <w:numId w:val="32"/>
        </w:numPr>
        <w:tabs>
          <w:tab w:val="left"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lastRenderedPageBreak/>
        <w:t>zmiana Podwykonawcy w przypadkach innych niż określone w pkt 13:</w:t>
      </w:r>
    </w:p>
    <w:p w14:paraId="0FC9EB43" w14:textId="77777777" w:rsidR="00BE2F11" w:rsidRPr="00AE2587" w:rsidRDefault="00BE2F11" w:rsidP="005A0327">
      <w:pPr>
        <w:numPr>
          <w:ilvl w:val="0"/>
          <w:numId w:val="41"/>
        </w:numPr>
        <w:tabs>
          <w:tab w:val="left" w:pos="1701"/>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zmiana polegająca na wskazaniu innych Podwykonawców;</w:t>
      </w:r>
    </w:p>
    <w:p w14:paraId="50532E59" w14:textId="77777777" w:rsidR="00BE2F11" w:rsidRPr="00AE2587" w:rsidRDefault="00BE2F11" w:rsidP="005A0327">
      <w:pPr>
        <w:numPr>
          <w:ilvl w:val="0"/>
          <w:numId w:val="41"/>
        </w:numPr>
        <w:tabs>
          <w:tab w:val="left" w:pos="1701"/>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zmiana w zakresie rezygnacji z Podwykonawców; </w:t>
      </w:r>
    </w:p>
    <w:p w14:paraId="2225F156" w14:textId="77777777" w:rsidR="00BE2F11" w:rsidRPr="00AE2587" w:rsidRDefault="00BE2F11" w:rsidP="005A0327">
      <w:pPr>
        <w:numPr>
          <w:ilvl w:val="0"/>
          <w:numId w:val="41"/>
        </w:numPr>
        <w:tabs>
          <w:tab w:val="left" w:pos="1701"/>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zmiana polegająca na wskazaniu innego zakresu (części) podwykonawstwa;</w:t>
      </w:r>
    </w:p>
    <w:p w14:paraId="24A84463" w14:textId="77777777" w:rsidR="00BE2F11" w:rsidRPr="00AE2587" w:rsidRDefault="00BE2F11" w:rsidP="005A0327">
      <w:pPr>
        <w:numPr>
          <w:ilvl w:val="0"/>
          <w:numId w:val="41"/>
        </w:numPr>
        <w:tabs>
          <w:tab w:val="left" w:pos="1701"/>
        </w:tabs>
        <w:suppressAutoHyphens/>
        <w:spacing w:after="0"/>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zmiana polegająca na wykonaniu zamówienia przy pomocy Podwykonawców pomimo niewskazania w ofercie żadnej części zamówienia przeznaczonej do wykonania w ramach podwykonawstwa;</w:t>
      </w:r>
    </w:p>
    <w:p w14:paraId="66546321" w14:textId="77777777" w:rsidR="00BE2F11" w:rsidRPr="00AE2587" w:rsidRDefault="00BE2F11" w:rsidP="005A0327">
      <w:pPr>
        <w:pStyle w:val="Akapitzlist"/>
        <w:numPr>
          <w:ilvl w:val="0"/>
          <w:numId w:val="32"/>
        </w:numPr>
        <w:tabs>
          <w:tab w:val="left" w:pos="851"/>
        </w:tabs>
        <w:spacing w:after="0"/>
        <w:ind w:left="85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zmianę osób odpowiedzialnych za: </w:t>
      </w:r>
    </w:p>
    <w:p w14:paraId="4E6BC8AC" w14:textId="77777777" w:rsidR="00BE2F11" w:rsidRPr="00AE2587" w:rsidRDefault="00BE2F11" w:rsidP="005A0327">
      <w:pPr>
        <w:pStyle w:val="Akapitzlist"/>
        <w:numPr>
          <w:ilvl w:val="0"/>
          <w:numId w:val="18"/>
        </w:numPr>
        <w:tabs>
          <w:tab w:val="clear" w:pos="0"/>
          <w:tab w:val="num" w:pos="65"/>
          <w:tab w:val="left" w:pos="1701"/>
        </w:tabs>
        <w:spacing w:after="0"/>
        <w:ind w:left="121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kierowanie robotami budowlanymi ze strony Wykonawcy zgodnie z warunkami zawartymi w SWZ, tj. kierownik budowy, kierownicy robót (jeśli zostali określeni)  będzie posiadał uprawnienia budowlane do kierowania robotami budowlanymi w specjalności określonej w SWZ, które uprawniają do pełnienia funkcji kierownika budowy/robót, odpowiadającym przedmiotowi zamówienia, Wykonawca zobowiązuje się do przedłożenia, zgodnie z umową dokumentu potwierdzającego kwalifikacje kierownika budowy oraz aktualnego wpisu na listę właściwej Izby Samorządu Zawodowego lub dokumenty, które potwierdzają odpowiednie kwalifikacje i zostały uznane na zasadach określonych w przepisach odrębnych (podstawa prawna art. 12a ustawy Prawo budowlane);</w:t>
      </w:r>
    </w:p>
    <w:p w14:paraId="17FE469A" w14:textId="77777777" w:rsidR="00BE2F11" w:rsidRPr="00AE2587" w:rsidRDefault="00BE2F11" w:rsidP="005A0327">
      <w:pPr>
        <w:pStyle w:val="Akapitzlist"/>
        <w:numPr>
          <w:ilvl w:val="0"/>
          <w:numId w:val="18"/>
        </w:numPr>
        <w:tabs>
          <w:tab w:val="clear" w:pos="0"/>
          <w:tab w:val="num" w:pos="65"/>
          <w:tab w:val="left" w:pos="1701"/>
        </w:tabs>
        <w:spacing w:after="0"/>
        <w:ind w:left="1211"/>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nadzór inwestorski ze strony Zamawiającego (inspektora nadzoru inwestorskiego).</w:t>
      </w:r>
    </w:p>
    <w:p w14:paraId="0DD4FEBE" w14:textId="77777777" w:rsidR="00BE2F11" w:rsidRPr="00AE2587" w:rsidRDefault="00BE2F11" w:rsidP="005A0327">
      <w:pPr>
        <w:numPr>
          <w:ilvl w:val="0"/>
          <w:numId w:val="33"/>
        </w:numPr>
        <w:suppressAutoHyphens/>
        <w:spacing w:after="0"/>
        <w:ind w:left="567"/>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 xml:space="preserve">Powyższe postanowienia stanowią katalog zmian, na które Zamawiający może wyrazić zgodę. </w:t>
      </w:r>
      <w:r w:rsidRPr="00AE2587">
        <w:rPr>
          <w:rFonts w:ascii="Calibri Light" w:eastAsia="SimSun" w:hAnsi="Calibri Light" w:cs="Calibri Light"/>
          <w:color w:val="000000"/>
          <w:kern w:val="1"/>
        </w:rPr>
        <w:br/>
        <w:t xml:space="preserve">Nie stanowią jednocześnie zobowiązania do wyrażenia takiej zgody. </w:t>
      </w:r>
    </w:p>
    <w:p w14:paraId="3F3D7BCA" w14:textId="77777777" w:rsidR="00BE2F11" w:rsidRPr="00AE2587" w:rsidRDefault="00BE2F11" w:rsidP="005A0327">
      <w:pPr>
        <w:numPr>
          <w:ilvl w:val="0"/>
          <w:numId w:val="33"/>
        </w:numPr>
        <w:suppressAutoHyphens/>
        <w:spacing w:after="0"/>
        <w:ind w:left="567"/>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Zmiana umowy może nastąpić na pisemny umotywowany wniosek jednej ze stron, za zgodą drugiej strony umowy, na podstawie aneksu do umowy.</w:t>
      </w:r>
    </w:p>
    <w:p w14:paraId="32373DD1" w14:textId="09EACF4C" w:rsidR="00BE2F11" w:rsidRPr="00AE2587" w:rsidRDefault="00BE2F11" w:rsidP="005A0327">
      <w:pPr>
        <w:numPr>
          <w:ilvl w:val="0"/>
          <w:numId w:val="33"/>
        </w:numPr>
        <w:suppressAutoHyphens/>
        <w:spacing w:after="0"/>
        <w:ind w:left="567"/>
        <w:jc w:val="both"/>
        <w:rPr>
          <w:rFonts w:ascii="Calibri Light" w:eastAsia="SimSun" w:hAnsi="Calibri Light" w:cs="Calibri Light"/>
          <w:color w:val="000000"/>
          <w:kern w:val="1"/>
        </w:rPr>
      </w:pPr>
      <w:r w:rsidRPr="00AE2587">
        <w:rPr>
          <w:rFonts w:ascii="Calibri Light" w:eastAsia="SimSun" w:hAnsi="Calibri Light" w:cs="Calibri Light"/>
          <w:color w:val="000000"/>
          <w:kern w:val="1"/>
        </w:rPr>
        <w:t>Wszelkie zmiany niniejszej umowy wymagają dla swej ważności formy pisemnej pod rygorem nieważności.</w:t>
      </w:r>
    </w:p>
    <w:p w14:paraId="0C4B513F" w14:textId="3D50FA93"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6</w:t>
      </w:r>
    </w:p>
    <w:p w14:paraId="40789AF4"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ODPOWIEDZIALNOŚĆ</w:t>
      </w:r>
    </w:p>
    <w:p w14:paraId="6DDD5DE7" w14:textId="77777777" w:rsidR="00BE2F11" w:rsidRPr="00AE2587" w:rsidRDefault="00BE2F11" w:rsidP="005A0327">
      <w:pPr>
        <w:pStyle w:val="Akapitzlist"/>
        <w:numPr>
          <w:ilvl w:val="0"/>
          <w:numId w:val="19"/>
        </w:numPr>
        <w:spacing w:after="0"/>
        <w:ind w:left="567" w:hanging="426"/>
        <w:jc w:val="both"/>
        <w:rPr>
          <w:rFonts w:ascii="Calibri Light" w:hAnsi="Calibri Light" w:cs="Calibri Light"/>
        </w:rPr>
      </w:pPr>
      <w:r w:rsidRPr="00AE2587">
        <w:rPr>
          <w:rFonts w:ascii="Calibri Light" w:hAnsi="Calibri Light" w:cs="Calibri Light"/>
        </w:rPr>
        <w:t>Wykonawca ponosi odpowiedzialność finansową i prawną za wszelkie szkody powstałe z Jego winy w czasie realizacji przedmiotu umowy i w okresie gwarancyjnym w obrębie wykonywanych robót.</w:t>
      </w:r>
    </w:p>
    <w:p w14:paraId="606849E6" w14:textId="77777777" w:rsidR="00BE2F11" w:rsidRPr="00AE2587" w:rsidRDefault="00BE2F11" w:rsidP="005A0327">
      <w:pPr>
        <w:pStyle w:val="Akapitzlist"/>
        <w:numPr>
          <w:ilvl w:val="0"/>
          <w:numId w:val="19"/>
        </w:numPr>
        <w:spacing w:after="0"/>
        <w:ind w:left="567" w:hanging="426"/>
        <w:jc w:val="both"/>
        <w:rPr>
          <w:rFonts w:ascii="Calibri Light" w:hAnsi="Calibri Light" w:cs="Calibri Light"/>
        </w:rPr>
      </w:pPr>
      <w:r w:rsidRPr="00AE2587">
        <w:rPr>
          <w:rFonts w:ascii="Calibri Light" w:eastAsia="Times New Roman" w:hAnsi="Calibri Light" w:cs="Calibri Light"/>
          <w:lang w:eastAsia="pl-PL"/>
        </w:rPr>
        <w:t>Wykonawca ponosi pełną odpowiedzialność za wszelkie ewentualne szkody na osobie lub mieniu powstałe w wyniku niewykonywania bądź nienależytego wykonywania zobowiązań wynikających z Umowy. Wykonawca ponosi też odpowiedzialność za inne działania lub zaniechania Pracowników i osób trzecich, którymi będzie posługiwał się w celu wykonania Umowy.</w:t>
      </w:r>
    </w:p>
    <w:p w14:paraId="27CDF5BA" w14:textId="251C04BB" w:rsidR="00BE2F11" w:rsidRPr="00AE2587" w:rsidRDefault="00BE2F11" w:rsidP="005A0327">
      <w:pPr>
        <w:pStyle w:val="Akapitzlist"/>
        <w:numPr>
          <w:ilvl w:val="0"/>
          <w:numId w:val="19"/>
        </w:numPr>
        <w:spacing w:after="0"/>
        <w:ind w:left="567" w:hanging="426"/>
        <w:jc w:val="both"/>
        <w:rPr>
          <w:rFonts w:ascii="Calibri Light" w:hAnsi="Calibri Light" w:cs="Calibri Light"/>
        </w:rPr>
      </w:pPr>
      <w:r w:rsidRPr="00AE2587">
        <w:rPr>
          <w:rFonts w:ascii="Calibri Light" w:eastAsia="Times New Roman" w:hAnsi="Calibri Light" w:cs="Calibri Light"/>
          <w:lang w:eastAsia="pl-PL"/>
        </w:rPr>
        <w:t>Wykonawca ponosi pełną odpowiedzialność za szkody i następstwa nieszczęśliwych wypadków dotyczące Pracowników i osób trzecich, wynikające bezpośrednio z wykonywanych robót, spowodowane z winy Wykonawcy.</w:t>
      </w:r>
    </w:p>
    <w:p w14:paraId="2358B205" w14:textId="627E7ABB"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7</w:t>
      </w:r>
    </w:p>
    <w:p w14:paraId="1CB22E4E"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WARUNKI ZATRUDNIANIA OSÓB</w:t>
      </w:r>
    </w:p>
    <w:p w14:paraId="6C144EBC" w14:textId="0FDE222F" w:rsidR="000B424F" w:rsidRPr="00AE2587" w:rsidRDefault="00BE2F11"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eastAsia="Times New Roman" w:hAnsi="Calibri Light" w:cs="Calibri Light"/>
          <w:lang w:eastAsia="pl-PL"/>
        </w:rPr>
        <w:t>Zamawiający wymaga zatrudnienia na podstawie umowy o pracę w rozumieniu przepisów ustawy z dnia 26 czerwca 1974 r. - Kodeks pracy (Dz. U. z 202</w:t>
      </w:r>
      <w:r w:rsidR="00383701" w:rsidRPr="00AE2587">
        <w:rPr>
          <w:rFonts w:ascii="Calibri Light" w:eastAsia="Times New Roman" w:hAnsi="Calibri Light" w:cs="Calibri Light"/>
          <w:lang w:eastAsia="pl-PL"/>
        </w:rPr>
        <w:t>3</w:t>
      </w:r>
      <w:r w:rsidRPr="00AE2587">
        <w:rPr>
          <w:rFonts w:ascii="Calibri Light" w:eastAsia="Times New Roman" w:hAnsi="Calibri Light" w:cs="Calibri Light"/>
          <w:lang w:eastAsia="pl-PL"/>
        </w:rPr>
        <w:t xml:space="preserve"> r., poz. 1</w:t>
      </w:r>
      <w:r w:rsidR="00383701" w:rsidRPr="00AE2587">
        <w:rPr>
          <w:rFonts w:ascii="Calibri Light" w:eastAsia="Times New Roman" w:hAnsi="Calibri Light" w:cs="Calibri Light"/>
          <w:lang w:eastAsia="pl-PL"/>
        </w:rPr>
        <w:t>465</w:t>
      </w:r>
      <w:r w:rsidRPr="00AE2587">
        <w:rPr>
          <w:rFonts w:ascii="Calibri Light" w:eastAsia="Times New Roman" w:hAnsi="Calibri Light" w:cs="Calibri Light"/>
          <w:lang w:eastAsia="pl-PL"/>
        </w:rPr>
        <w:t xml:space="preserve"> z późn. zm.)  przez Wykonawcę lub Podwykonawcę osób wykonujących wszelkie czynności wchodzące w tzw. koszty bezpośrednie. Wymóg ten dotyczy osób, które wykonują czynności bezpośrednio związane w wykonywaniem robót, czyli tzw. pracowników fizycznych. Wymóg nie dotyczy m.in. następujących osób: kierujących budową, </w:t>
      </w:r>
      <w:r w:rsidR="00397E31" w:rsidRPr="00AE2587">
        <w:rPr>
          <w:rFonts w:ascii="Calibri Light" w:eastAsia="Times New Roman" w:hAnsi="Calibri Light" w:cs="Calibri Light"/>
          <w:lang w:eastAsia="pl-PL"/>
        </w:rPr>
        <w:t xml:space="preserve">kierujących robotami elektrycznymi i sanitarnymi, </w:t>
      </w:r>
      <w:r w:rsidRPr="00AE2587">
        <w:rPr>
          <w:rFonts w:ascii="Calibri Light" w:eastAsia="Times New Roman" w:hAnsi="Calibri Light" w:cs="Calibri Light"/>
          <w:lang w:eastAsia="pl-PL"/>
        </w:rPr>
        <w:t>wykonujących obsługę geodezyjną, dostawców materiałów budowlanych.</w:t>
      </w:r>
      <w:r w:rsidR="00013AED" w:rsidRPr="00AE2587">
        <w:rPr>
          <w:rFonts w:ascii="Calibri Light" w:eastAsia="Times New Roman" w:hAnsi="Calibri Light" w:cs="Calibri Light"/>
          <w:lang w:eastAsia="pl-PL"/>
        </w:rPr>
        <w:t xml:space="preserve"> </w:t>
      </w:r>
      <w:r w:rsidR="00013AED" w:rsidRPr="00AE2587">
        <w:rPr>
          <w:rFonts w:ascii="Calibri Light" w:hAnsi="Calibri Light" w:cs="Calibri Light"/>
          <w:bCs/>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6D03DB2B" w14:textId="4D8E6DBA" w:rsidR="000B424F" w:rsidRPr="00AE2587" w:rsidRDefault="000B424F"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hAnsi="Calibri Light" w:cs="Calibri Light"/>
          <w:bCs/>
        </w:rPr>
        <w:lastRenderedPageBreak/>
        <w:t xml:space="preserve">Wykonawca w terminie do 14 dni licząc od dnia podpisania umowy będzie zobowiązany do przedstawienia Zamawiającemu dokumentów potwierdzających zatrudnienie osób wykonujących czynności określone w ust. 1, tj. pisemnego oświadczenia Wykonawcy, podwykonawcy i/lub pisemnych oświadczeń osób zatrudnionych potwierdzających, że są zatrudnione na podstawie umowy o pracę w rozumieniu przepisów ustawy z dnia 26 czerwca 1974 r. Kodeks pracy z uwzględnieniem minimalnego wynagrodzenia za pracę ustalonego na podstawie ustawy z dnia 10 października 2002 r. o minimalnym wynagrodzeniu za pracę przez cały okres realizacji przedmiotu zamówienia. </w:t>
      </w:r>
    </w:p>
    <w:p w14:paraId="3EA8A1AC" w14:textId="77777777" w:rsidR="00BE2F11" w:rsidRPr="00AE2587" w:rsidRDefault="00BE2F11" w:rsidP="005A0327">
      <w:pPr>
        <w:pStyle w:val="Akapitzlist"/>
        <w:numPr>
          <w:ilvl w:val="0"/>
          <w:numId w:val="20"/>
        </w:numPr>
        <w:tabs>
          <w:tab w:val="left" w:pos="0"/>
        </w:tabs>
        <w:suppressAutoHyphens w:val="0"/>
        <w:spacing w:after="0"/>
        <w:ind w:left="426" w:hanging="426"/>
        <w:jc w:val="both"/>
        <w:rPr>
          <w:rFonts w:ascii="Calibri Light" w:hAnsi="Calibri Light" w:cs="Calibri Light"/>
          <w:b/>
          <w:lang w:eastAsia="en-US"/>
        </w:rPr>
      </w:pPr>
      <w:r w:rsidRPr="00AE2587">
        <w:rPr>
          <w:rFonts w:ascii="Calibri Light" w:hAnsi="Calibri Light" w:cs="Calibri Light"/>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64F1F0B" w14:textId="77777777" w:rsidR="00BE2F11" w:rsidRPr="00AE2587" w:rsidRDefault="00BE2F11" w:rsidP="005A0327">
      <w:pPr>
        <w:pStyle w:val="Akapitzlist"/>
        <w:numPr>
          <w:ilvl w:val="0"/>
          <w:numId w:val="21"/>
        </w:numPr>
        <w:tabs>
          <w:tab w:val="left" w:pos="0"/>
          <w:tab w:val="left" w:pos="993"/>
        </w:tabs>
        <w:suppressAutoHyphens w:val="0"/>
        <w:spacing w:after="0"/>
        <w:jc w:val="both"/>
        <w:rPr>
          <w:rFonts w:ascii="Calibri Light" w:hAnsi="Calibri Light" w:cs="Calibri Light"/>
          <w:lang w:eastAsia="en-US"/>
        </w:rPr>
      </w:pPr>
      <w:r w:rsidRPr="00AE2587">
        <w:rPr>
          <w:rFonts w:ascii="Calibri Light" w:hAnsi="Calibri Light" w:cs="Calibri Light"/>
          <w:lang w:eastAsia="en-US"/>
        </w:rPr>
        <w:t>żądania oświadczeń i dokumentów w zakresie potwierdzenia spełniania ww. wymogów i dokonywania ich oceny,</w:t>
      </w:r>
    </w:p>
    <w:p w14:paraId="0466E7DB" w14:textId="77777777" w:rsidR="00BE2F11" w:rsidRPr="00AE2587" w:rsidRDefault="00BE2F11" w:rsidP="005A0327">
      <w:pPr>
        <w:pStyle w:val="Akapitzlist"/>
        <w:numPr>
          <w:ilvl w:val="0"/>
          <w:numId w:val="21"/>
        </w:numPr>
        <w:tabs>
          <w:tab w:val="left" w:pos="0"/>
          <w:tab w:val="left" w:pos="993"/>
        </w:tabs>
        <w:suppressAutoHyphens w:val="0"/>
        <w:spacing w:after="0"/>
        <w:jc w:val="both"/>
        <w:rPr>
          <w:rFonts w:ascii="Calibri Light" w:hAnsi="Calibri Light" w:cs="Calibri Light"/>
          <w:lang w:eastAsia="en-US"/>
        </w:rPr>
      </w:pPr>
      <w:r w:rsidRPr="00AE2587">
        <w:rPr>
          <w:rFonts w:ascii="Calibri Light" w:hAnsi="Calibri Light" w:cs="Calibri Light"/>
          <w:lang w:eastAsia="en-US"/>
        </w:rPr>
        <w:t>żądania wyjaśnień w przypadku wątpliwości w zakresie potwierdzenia spełniania ww. wymogów,</w:t>
      </w:r>
    </w:p>
    <w:p w14:paraId="7AD95D86" w14:textId="77777777" w:rsidR="00BE2F11" w:rsidRPr="00AE2587" w:rsidRDefault="00BE2F11" w:rsidP="005A0327">
      <w:pPr>
        <w:pStyle w:val="Akapitzlist"/>
        <w:numPr>
          <w:ilvl w:val="0"/>
          <w:numId w:val="21"/>
        </w:numPr>
        <w:tabs>
          <w:tab w:val="left" w:pos="0"/>
          <w:tab w:val="left" w:pos="993"/>
        </w:tabs>
        <w:suppressAutoHyphens w:val="0"/>
        <w:spacing w:after="0"/>
        <w:jc w:val="both"/>
        <w:rPr>
          <w:rFonts w:ascii="Calibri Light" w:hAnsi="Calibri Light" w:cs="Calibri Light"/>
          <w:lang w:eastAsia="en-US"/>
        </w:rPr>
      </w:pPr>
      <w:r w:rsidRPr="00AE2587">
        <w:rPr>
          <w:rFonts w:ascii="Calibri Light" w:hAnsi="Calibri Light" w:cs="Calibri Light"/>
          <w:lang w:eastAsia="en-US"/>
        </w:rPr>
        <w:t xml:space="preserve">przeprowadzania kontroli na miejscu wykonania świadczenia. </w:t>
      </w:r>
    </w:p>
    <w:p w14:paraId="7FE5DAE2" w14:textId="6BD3979C" w:rsidR="00BE2F11" w:rsidRPr="00AE2587" w:rsidRDefault="00BE2F11"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eastAsia="Times New Roman" w:hAnsi="Calibri Light" w:cs="Calibri Light"/>
          <w:lang w:eastAsia="pl-PL"/>
        </w:rPr>
        <w:t xml:space="preserve">Nieprzedłożenie przez Wykonawcę, dokumentów o których mowa w ust. 2 w wyznaczonym terminie określonym niniejszą umową lub  wskazanym przez Zamawiającego, dowodów  w celu potwierdzenia spełnienia przez Wykonawcę lub podwykonawcę wymogu zatrudnienia na podstawie umowy o pracę będzie traktowane jako niewypełnienie przez Wykonawcę lub podwykonawcę wymogu zatrudnienia osób wykonujących czynności,  o których mowa w ust. 1 na podstawie umowy o pracę. </w:t>
      </w:r>
    </w:p>
    <w:p w14:paraId="4EA5E2AA" w14:textId="2E55EF84" w:rsidR="00BE2F11" w:rsidRPr="00AE2587" w:rsidRDefault="00BE2F11"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eastAsia="Times New Roman" w:hAnsi="Calibri Light" w:cs="Calibri Light"/>
          <w:lang w:eastAsia="pl-PL"/>
        </w:rPr>
        <w:t xml:space="preserve">Wykonawca zobowiązuje się, że Pracownicy będą posiadać odpowiednie kwalifikacje, uprawnienia </w:t>
      </w:r>
      <w:r w:rsidR="0057231B">
        <w:rPr>
          <w:rFonts w:ascii="Calibri Light" w:eastAsia="Times New Roman" w:hAnsi="Calibri Light" w:cs="Calibri Light"/>
          <w:lang w:eastAsia="pl-PL"/>
        </w:rPr>
        <w:t xml:space="preserve">                           </w:t>
      </w:r>
      <w:r w:rsidRPr="00AE2587">
        <w:rPr>
          <w:rFonts w:ascii="Calibri Light" w:eastAsia="Times New Roman" w:hAnsi="Calibri Light" w:cs="Calibri Light"/>
          <w:lang w:eastAsia="pl-PL"/>
        </w:rPr>
        <w:t>i umiejętności w zakresie wykonywanych czynności.</w:t>
      </w:r>
    </w:p>
    <w:p w14:paraId="4CF5758A" w14:textId="77777777" w:rsidR="00BE2F11" w:rsidRPr="00AE2587" w:rsidRDefault="00BE2F11"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eastAsia="Times New Roman" w:hAnsi="Calibri Light" w:cs="Calibri Light"/>
          <w:lang w:eastAsia="pl-PL"/>
        </w:rPr>
        <w:t>Wykonawca zobowiązuje się, że Pracownicy świadczący czynności wskazane w SWZ będą posiadali aktualne badania lekarskie, niezbędne do wykonania powierzonych im obowiązków.</w:t>
      </w:r>
    </w:p>
    <w:p w14:paraId="7FAB0A8B" w14:textId="1EA7D7F1" w:rsidR="00BE2F11" w:rsidRPr="00AE2587" w:rsidRDefault="00BE2F11"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eastAsia="Times New Roman" w:hAnsi="Calibri Light" w:cs="Calibri Light"/>
          <w:lang w:eastAsia="pl-PL"/>
        </w:rPr>
        <w:t xml:space="preserve">Wykonawca zobowiązany jest do zapewnienia Pracownikom  odzieży ochronnej, odzieży roboczej </w:t>
      </w:r>
      <w:r w:rsidR="0057231B">
        <w:rPr>
          <w:rFonts w:ascii="Calibri Light" w:eastAsia="Times New Roman" w:hAnsi="Calibri Light" w:cs="Calibri Light"/>
          <w:lang w:eastAsia="pl-PL"/>
        </w:rPr>
        <w:t xml:space="preserve">                                        </w:t>
      </w:r>
      <w:r w:rsidRPr="00AE2587">
        <w:rPr>
          <w:rFonts w:ascii="Calibri Light" w:eastAsia="Times New Roman" w:hAnsi="Calibri Light" w:cs="Calibri Light"/>
          <w:lang w:eastAsia="pl-PL"/>
        </w:rPr>
        <w:t>i środków ochrony osobistej zgodnie z przepisami i zasadami BHP.</w:t>
      </w:r>
    </w:p>
    <w:p w14:paraId="734C1D27" w14:textId="2988F2D6" w:rsidR="00BE2F11" w:rsidRPr="00AE2587" w:rsidRDefault="00BE2F11" w:rsidP="005A0327">
      <w:pPr>
        <w:pStyle w:val="Akapitzlist"/>
        <w:numPr>
          <w:ilvl w:val="0"/>
          <w:numId w:val="20"/>
        </w:numPr>
        <w:suppressAutoHyphens w:val="0"/>
        <w:spacing w:after="0"/>
        <w:ind w:left="426" w:hanging="426"/>
        <w:jc w:val="both"/>
        <w:rPr>
          <w:rFonts w:ascii="Calibri Light" w:eastAsia="Times New Roman" w:hAnsi="Calibri Light" w:cs="Calibri Light"/>
          <w:lang w:eastAsia="pl-PL"/>
        </w:rPr>
      </w:pPr>
      <w:r w:rsidRPr="00AE2587">
        <w:rPr>
          <w:rFonts w:ascii="Calibri Light" w:eastAsia="Times New Roman" w:hAnsi="Calibri Light" w:cs="Calibri Light"/>
          <w:lang w:eastAsia="pl-PL"/>
        </w:rPr>
        <w:t>Wykonawca ponosi odpowiedzialność za prawidłowe wyposażenie Pracowników oraz za ich bezpieczeństwo w trakcie wykonywania przedmiotu Umowy.</w:t>
      </w:r>
    </w:p>
    <w:p w14:paraId="4A076498" w14:textId="4726B776"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 1</w:t>
      </w:r>
      <w:r w:rsidR="00A81B26" w:rsidRPr="00AE2587">
        <w:rPr>
          <w:rFonts w:ascii="Calibri Light" w:hAnsi="Calibri Light" w:cs="Calibri Light"/>
          <w:b/>
        </w:rPr>
        <w:t>8</w:t>
      </w:r>
    </w:p>
    <w:p w14:paraId="18AAE5C6" w14:textId="77777777" w:rsidR="00BE2F11" w:rsidRPr="00AE2587" w:rsidRDefault="00BE2F11" w:rsidP="00BE2F11">
      <w:pPr>
        <w:spacing w:after="0"/>
        <w:jc w:val="center"/>
        <w:rPr>
          <w:rFonts w:ascii="Calibri Light" w:hAnsi="Calibri Light" w:cs="Calibri Light"/>
          <w:b/>
        </w:rPr>
      </w:pPr>
      <w:r w:rsidRPr="00AE2587">
        <w:rPr>
          <w:rFonts w:ascii="Calibri Light" w:hAnsi="Calibri Light" w:cs="Calibri Light"/>
          <w:b/>
        </w:rPr>
        <w:t>POSTANOWIENIA KOŃCOWE</w:t>
      </w:r>
    </w:p>
    <w:p w14:paraId="6F3DAC80" w14:textId="77777777"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t>Strony upoważniają następujących przedstawicieli do kontaktów w zakresie przedmiotu umowy:</w:t>
      </w:r>
    </w:p>
    <w:p w14:paraId="2C0FA6F5" w14:textId="77777777" w:rsidR="008C05FB" w:rsidRPr="00AE2587" w:rsidRDefault="00BE2F11" w:rsidP="005A0327">
      <w:pPr>
        <w:pStyle w:val="Akapitzlist"/>
        <w:numPr>
          <w:ilvl w:val="0"/>
          <w:numId w:val="43"/>
        </w:numPr>
        <w:spacing w:after="0"/>
        <w:jc w:val="both"/>
        <w:rPr>
          <w:rFonts w:ascii="Calibri Light" w:hAnsi="Calibri Light" w:cs="Calibri Light"/>
        </w:rPr>
      </w:pPr>
      <w:r w:rsidRPr="00AE2587">
        <w:rPr>
          <w:rFonts w:ascii="Calibri Light" w:hAnsi="Calibri Light" w:cs="Calibri Light"/>
        </w:rPr>
        <w:t>ze str</w:t>
      </w:r>
      <w:r w:rsidR="008C05FB" w:rsidRPr="00AE2587">
        <w:rPr>
          <w:rFonts w:ascii="Calibri Light" w:hAnsi="Calibri Light" w:cs="Calibri Light"/>
        </w:rPr>
        <w:t>ony Zamawiającego: Robert Kozyra</w:t>
      </w:r>
    </w:p>
    <w:p w14:paraId="6F84D39A" w14:textId="77777777" w:rsidR="00BE2F11" w:rsidRPr="00AE2587" w:rsidRDefault="00BE2F11" w:rsidP="00BE2F11">
      <w:pPr>
        <w:spacing w:after="0"/>
        <w:ind w:left="708"/>
        <w:jc w:val="both"/>
        <w:rPr>
          <w:rFonts w:ascii="Calibri Light" w:hAnsi="Calibri Light" w:cs="Calibri Light"/>
        </w:rPr>
      </w:pPr>
      <w:r w:rsidRPr="00AE2587">
        <w:rPr>
          <w:rFonts w:ascii="Calibri Light" w:hAnsi="Calibri Light" w:cs="Calibri Light"/>
        </w:rPr>
        <w:t>tel. nr 74 816 28 36,</w:t>
      </w:r>
    </w:p>
    <w:p w14:paraId="55B6A98A" w14:textId="77777777" w:rsidR="00BE2F11" w:rsidRPr="00AE2587" w:rsidRDefault="00BE2F11" w:rsidP="00BE2F11">
      <w:pPr>
        <w:spacing w:after="0"/>
        <w:ind w:left="708"/>
        <w:jc w:val="both"/>
        <w:rPr>
          <w:rFonts w:ascii="Calibri Light" w:hAnsi="Calibri Light" w:cs="Calibri Light"/>
          <w:lang w:val="en-NZ"/>
        </w:rPr>
      </w:pPr>
      <w:r w:rsidRPr="00AE2587">
        <w:rPr>
          <w:rFonts w:ascii="Calibri Light" w:hAnsi="Calibri Light" w:cs="Calibri Light"/>
          <w:lang w:val="en-NZ"/>
        </w:rPr>
        <w:t>email: r.kozyra@zabkowice-powiat.pl ,</w:t>
      </w:r>
    </w:p>
    <w:p w14:paraId="4638F3B1" w14:textId="3C425E00" w:rsidR="00BE2F11" w:rsidRPr="00AE2587" w:rsidRDefault="00BE2F11" w:rsidP="003A4FE9">
      <w:pPr>
        <w:pStyle w:val="Akapitzlist"/>
        <w:numPr>
          <w:ilvl w:val="0"/>
          <w:numId w:val="43"/>
        </w:numPr>
        <w:spacing w:after="0"/>
        <w:jc w:val="both"/>
        <w:rPr>
          <w:rFonts w:ascii="Calibri Light" w:hAnsi="Calibri Light" w:cs="Calibri Light"/>
        </w:rPr>
      </w:pPr>
      <w:r w:rsidRPr="00AE2587">
        <w:rPr>
          <w:rFonts w:ascii="Calibri Light" w:hAnsi="Calibri Light" w:cs="Calibri Light"/>
        </w:rPr>
        <w:t xml:space="preserve">ze strony Wykonawcy: </w:t>
      </w:r>
      <w:r w:rsidR="003A4FE9">
        <w:rPr>
          <w:rFonts w:ascii="Calibri Light" w:hAnsi="Calibri Light" w:cs="Calibri Light"/>
        </w:rPr>
        <w:t>____________________________________________________</w:t>
      </w:r>
    </w:p>
    <w:p w14:paraId="11E9AF03" w14:textId="77777777"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t>Zmiana osób o których mowa w ust. 1 winna być potwierdzona pisemnie i nie wymaga aneksu do  niniejszej umowy.</w:t>
      </w:r>
    </w:p>
    <w:p w14:paraId="4CEBB42C" w14:textId="77777777"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t>W sprawach nie uregulowanych niniejszą umową mają zastosowanie w szczególności przepisy Prawa  zamówień publicznych i Kodeksu Cywilnego.</w:t>
      </w:r>
    </w:p>
    <w:p w14:paraId="2E27912E" w14:textId="448B84AE" w:rsidR="00141D95" w:rsidRPr="00141D95" w:rsidRDefault="00AF1B55" w:rsidP="00141D95">
      <w:pPr>
        <w:pStyle w:val="Akapitzlist"/>
        <w:numPr>
          <w:ilvl w:val="0"/>
          <w:numId w:val="42"/>
        </w:numPr>
        <w:jc w:val="both"/>
        <w:rPr>
          <w:rFonts w:ascii="Calibri Light" w:hAnsi="Calibri Light" w:cs="Calibri Light"/>
        </w:rPr>
      </w:pPr>
      <w:r w:rsidRPr="00141D95">
        <w:rPr>
          <w:rFonts w:ascii="Calibri Light" w:hAnsi="Calibri Light" w:cs="Calibri Light"/>
        </w:rPr>
        <w:t xml:space="preserve">Ewentualne spory </w:t>
      </w:r>
      <w:r w:rsidR="00141D95" w:rsidRPr="00141D95">
        <w:rPr>
          <w:rFonts w:ascii="Calibri Light" w:hAnsi="Calibri Light" w:cs="Calibri Light"/>
        </w:rPr>
        <w:t>powstałe na tle realizacji niniejszej umowy rozstrzygane będą przez właściwy Sąd właściwy dla siedziby Zamawiającego.</w:t>
      </w:r>
    </w:p>
    <w:p w14:paraId="074A8499" w14:textId="5EF069AE"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t>Zmiana niniejszej umowy może nastąpić w formie pisemnej, pod rygorem nieważności.</w:t>
      </w:r>
    </w:p>
    <w:p w14:paraId="50CD94D5" w14:textId="364E4546"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color w:val="000000"/>
        </w:rPr>
        <w:t xml:space="preserve">W sprawach nieuregulowanych niniejszą umową stosuje się przepisy ustaw: ustawy z dnia 11 września 2019 roku Prawo zamówień publicznych (Dz. U. z </w:t>
      </w:r>
      <w:r w:rsidR="00383701" w:rsidRPr="00AE2587">
        <w:rPr>
          <w:rFonts w:ascii="Calibri Light" w:hAnsi="Calibri Light" w:cs="Calibri Light"/>
          <w:color w:val="000000"/>
        </w:rPr>
        <w:t xml:space="preserve"> 2023 r. poz. </w:t>
      </w:r>
      <w:r w:rsidR="00B42BAE" w:rsidRPr="00AE2587">
        <w:rPr>
          <w:rFonts w:ascii="Calibri Light" w:hAnsi="Calibri Light" w:cs="Calibri Light"/>
          <w:color w:val="000000"/>
        </w:rPr>
        <w:t>1605</w:t>
      </w:r>
      <w:r w:rsidR="00383701" w:rsidRPr="00AE2587">
        <w:rPr>
          <w:rFonts w:ascii="Calibri Light" w:hAnsi="Calibri Light" w:cs="Calibri Light"/>
          <w:color w:val="000000"/>
        </w:rPr>
        <w:t xml:space="preserve"> z późn. zm</w:t>
      </w:r>
      <w:r w:rsidRPr="00AE2587">
        <w:rPr>
          <w:rFonts w:ascii="Calibri Light" w:hAnsi="Calibri Light" w:cs="Calibri Light"/>
          <w:color w:val="000000"/>
        </w:rPr>
        <w:t>.), oraz ustawy  z dnia 23 kwietnia 1964 roku Kodeks cywilny (Dz. U. z 202</w:t>
      </w:r>
      <w:r w:rsidR="00383701" w:rsidRPr="00AE2587">
        <w:rPr>
          <w:rFonts w:ascii="Calibri Light" w:hAnsi="Calibri Light" w:cs="Calibri Light"/>
          <w:color w:val="000000"/>
        </w:rPr>
        <w:t>3</w:t>
      </w:r>
      <w:r w:rsidR="00141D95">
        <w:rPr>
          <w:rFonts w:ascii="Calibri Light" w:hAnsi="Calibri Light" w:cs="Calibri Light"/>
          <w:color w:val="000000"/>
        </w:rPr>
        <w:t xml:space="preserve"> </w:t>
      </w:r>
      <w:r w:rsidRPr="00AE2587">
        <w:rPr>
          <w:rFonts w:ascii="Calibri Light" w:hAnsi="Calibri Light" w:cs="Calibri Light"/>
          <w:color w:val="000000"/>
        </w:rPr>
        <w:t>r., poz. 1</w:t>
      </w:r>
      <w:r w:rsidR="00383701" w:rsidRPr="00AE2587">
        <w:rPr>
          <w:rFonts w:ascii="Calibri Light" w:hAnsi="Calibri Light" w:cs="Calibri Light"/>
          <w:color w:val="000000"/>
        </w:rPr>
        <w:t>933</w:t>
      </w:r>
      <w:r w:rsidRPr="00AE2587">
        <w:rPr>
          <w:rFonts w:ascii="Calibri Light" w:hAnsi="Calibri Light" w:cs="Calibri Light"/>
          <w:color w:val="000000"/>
        </w:rPr>
        <w:t xml:space="preserve"> z późn. zm.) o ile przepisy ustawy Prawo zamówień publicznych nie stanowią inaczej,  ustawy z dnia 7 lipca 1994 r</w:t>
      </w:r>
      <w:r w:rsidR="00141D95">
        <w:rPr>
          <w:rFonts w:ascii="Calibri Light" w:hAnsi="Calibri Light" w:cs="Calibri Light"/>
          <w:color w:val="000000"/>
        </w:rPr>
        <w:t>.</w:t>
      </w:r>
      <w:r w:rsidRPr="00AE2587">
        <w:rPr>
          <w:rFonts w:ascii="Calibri Light" w:hAnsi="Calibri Light" w:cs="Calibri Light"/>
          <w:color w:val="000000"/>
        </w:rPr>
        <w:t xml:space="preserve"> Prawo budowlane (Dz. U. z 202</w:t>
      </w:r>
      <w:r w:rsidR="00383701" w:rsidRPr="00AE2587">
        <w:rPr>
          <w:rFonts w:ascii="Calibri Light" w:hAnsi="Calibri Light" w:cs="Calibri Light"/>
          <w:color w:val="000000"/>
        </w:rPr>
        <w:t>3</w:t>
      </w:r>
      <w:r w:rsidRPr="00AE2587">
        <w:rPr>
          <w:rFonts w:ascii="Calibri Light" w:hAnsi="Calibri Light" w:cs="Calibri Light"/>
          <w:color w:val="000000"/>
        </w:rPr>
        <w:t xml:space="preserve"> r. poz. </w:t>
      </w:r>
      <w:r w:rsidR="00383701" w:rsidRPr="00AE2587">
        <w:rPr>
          <w:rFonts w:ascii="Calibri Light" w:hAnsi="Calibri Light" w:cs="Calibri Light"/>
          <w:color w:val="000000"/>
        </w:rPr>
        <w:t>2029</w:t>
      </w:r>
      <w:r w:rsidRPr="00AE2587">
        <w:rPr>
          <w:rFonts w:ascii="Calibri Light" w:hAnsi="Calibri Light" w:cs="Calibri Light"/>
          <w:color w:val="000000"/>
        </w:rPr>
        <w:t xml:space="preserve"> z późn. zm.). </w:t>
      </w:r>
    </w:p>
    <w:p w14:paraId="79D39281" w14:textId="77777777"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lastRenderedPageBreak/>
        <w:t>Wykonawcę zobowiązuje się do przestrzegania poufności co do informacji lub danych pozyskanych w związku z realizacją umowy, w szczególności do przestrzegania przepisów dotyczących ochrony danych osobowych, które to informacje nie mogą być wykorzystywane przez Wykonawcę w celu innym niż dla potrzeb realizacji umowy.</w:t>
      </w:r>
    </w:p>
    <w:p w14:paraId="44A86AFB" w14:textId="77777777"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t>Umowę niniejszą sporządzono w dwóch jednobrzmiących egzemplarzach, jeden egzemplarz dla   Zamawiającego i jeden dla Wykonawcy.</w:t>
      </w:r>
    </w:p>
    <w:p w14:paraId="0C1CEC70" w14:textId="77777777" w:rsidR="00BE2F11" w:rsidRPr="00AE2587" w:rsidRDefault="00BE2F11" w:rsidP="005A0327">
      <w:pPr>
        <w:pStyle w:val="Akapitzlist"/>
        <w:numPr>
          <w:ilvl w:val="0"/>
          <w:numId w:val="42"/>
        </w:numPr>
        <w:spacing w:after="0"/>
        <w:jc w:val="both"/>
        <w:rPr>
          <w:rFonts w:ascii="Calibri Light" w:hAnsi="Calibri Light" w:cs="Calibri Light"/>
        </w:rPr>
      </w:pPr>
      <w:r w:rsidRPr="00AE2587">
        <w:rPr>
          <w:rFonts w:ascii="Calibri Light" w:hAnsi="Calibri Light" w:cs="Calibri Light"/>
        </w:rPr>
        <w:t>Integralną część umowy stanowi:</w:t>
      </w:r>
    </w:p>
    <w:p w14:paraId="4CA74294" w14:textId="13E59724" w:rsidR="00BE2F11" w:rsidRPr="00AE2587" w:rsidRDefault="00BE2F11" w:rsidP="005A0327">
      <w:pPr>
        <w:pStyle w:val="Akapitzlist"/>
        <w:numPr>
          <w:ilvl w:val="0"/>
          <w:numId w:val="44"/>
        </w:numPr>
        <w:spacing w:after="0"/>
        <w:jc w:val="both"/>
        <w:rPr>
          <w:rFonts w:ascii="Calibri Light" w:hAnsi="Calibri Light" w:cs="Calibri Light"/>
        </w:rPr>
      </w:pPr>
      <w:r w:rsidRPr="00AE2587">
        <w:rPr>
          <w:rFonts w:ascii="Calibri Light" w:hAnsi="Calibri Light" w:cs="Calibri Light"/>
        </w:rPr>
        <w:t>Wzór karty gwarancyjnej stanowiący załącznik nr 1 do umowy</w:t>
      </w:r>
      <w:r w:rsidR="00013AED" w:rsidRPr="00AE2587">
        <w:rPr>
          <w:rFonts w:ascii="Calibri Light" w:hAnsi="Calibri Light" w:cs="Calibri Light"/>
        </w:rPr>
        <w:t>,</w:t>
      </w:r>
    </w:p>
    <w:p w14:paraId="47B202F4" w14:textId="6728E7DC" w:rsidR="00BE2F11" w:rsidRPr="00AE2587" w:rsidRDefault="00BE2F11" w:rsidP="005A0327">
      <w:pPr>
        <w:pStyle w:val="Akapitzlist"/>
        <w:numPr>
          <w:ilvl w:val="0"/>
          <w:numId w:val="44"/>
        </w:numPr>
        <w:spacing w:after="0"/>
        <w:jc w:val="both"/>
        <w:rPr>
          <w:rFonts w:ascii="Calibri Light" w:hAnsi="Calibri Light" w:cs="Calibri Light"/>
        </w:rPr>
      </w:pPr>
      <w:r w:rsidRPr="00AE2587">
        <w:rPr>
          <w:rFonts w:ascii="Calibri Light" w:hAnsi="Calibri Light" w:cs="Calibri Light"/>
        </w:rPr>
        <w:t>Wykaz podwykonawców stanowiący załącznik nr 2 do umowy</w:t>
      </w:r>
      <w:r w:rsidR="00013AED" w:rsidRPr="00AE2587">
        <w:rPr>
          <w:rFonts w:ascii="Calibri Light" w:hAnsi="Calibri Light" w:cs="Calibri Light"/>
        </w:rPr>
        <w:t>,</w:t>
      </w:r>
    </w:p>
    <w:p w14:paraId="132826A8" w14:textId="67EF6CAC" w:rsidR="00BE2F11" w:rsidRPr="00AE2587" w:rsidRDefault="00BE2F11" w:rsidP="005A0327">
      <w:pPr>
        <w:pStyle w:val="Akapitzlist"/>
        <w:numPr>
          <w:ilvl w:val="0"/>
          <w:numId w:val="44"/>
        </w:numPr>
        <w:spacing w:after="0"/>
        <w:jc w:val="both"/>
        <w:rPr>
          <w:rFonts w:ascii="Calibri Light" w:hAnsi="Calibri Light" w:cs="Calibri Light"/>
        </w:rPr>
      </w:pPr>
      <w:r w:rsidRPr="00AE2587">
        <w:rPr>
          <w:rFonts w:ascii="Calibri Light" w:hAnsi="Calibri Light" w:cs="Calibri Light"/>
        </w:rPr>
        <w:t>Specyfikacja Warunków Zamówienia wraz z załącznikami</w:t>
      </w:r>
      <w:r w:rsidR="00013AED" w:rsidRPr="00AE2587">
        <w:rPr>
          <w:rFonts w:ascii="Calibri Light" w:hAnsi="Calibri Light" w:cs="Calibri Light"/>
        </w:rPr>
        <w:t>,</w:t>
      </w:r>
    </w:p>
    <w:p w14:paraId="065FB09C" w14:textId="260BCD78" w:rsidR="00BE2F11" w:rsidRPr="00AE2587" w:rsidRDefault="00BE2F11" w:rsidP="005A0327">
      <w:pPr>
        <w:pStyle w:val="Akapitzlist"/>
        <w:numPr>
          <w:ilvl w:val="0"/>
          <w:numId w:val="44"/>
        </w:numPr>
        <w:spacing w:after="0"/>
        <w:jc w:val="both"/>
        <w:rPr>
          <w:rFonts w:ascii="Calibri Light" w:hAnsi="Calibri Light" w:cs="Calibri Light"/>
        </w:rPr>
      </w:pPr>
      <w:r w:rsidRPr="00AE2587">
        <w:rPr>
          <w:rFonts w:ascii="Calibri Light" w:hAnsi="Calibri Light" w:cs="Calibri Light"/>
        </w:rPr>
        <w:t xml:space="preserve">Oferta Wykonawcy z dnia </w:t>
      </w:r>
      <w:r w:rsidR="003A4FE9">
        <w:rPr>
          <w:rFonts w:ascii="Calibri Light" w:hAnsi="Calibri Light" w:cs="Calibri Light"/>
        </w:rPr>
        <w:t>________________________</w:t>
      </w:r>
    </w:p>
    <w:p w14:paraId="2006FF48" w14:textId="321A4EFD" w:rsidR="00BE2F11" w:rsidRPr="00AE2587" w:rsidRDefault="009442B7" w:rsidP="005A0327">
      <w:pPr>
        <w:pStyle w:val="Akapitzlist"/>
        <w:numPr>
          <w:ilvl w:val="0"/>
          <w:numId w:val="44"/>
        </w:numPr>
        <w:spacing w:after="0"/>
        <w:jc w:val="both"/>
        <w:rPr>
          <w:rFonts w:ascii="Calibri Light" w:hAnsi="Calibri Light" w:cs="Calibri Light"/>
        </w:rPr>
      </w:pPr>
      <w:r>
        <w:rPr>
          <w:rFonts w:ascii="Calibri Light" w:hAnsi="Calibri Light" w:cs="Calibri Light"/>
        </w:rPr>
        <w:t>Dokumentacja projektowa</w:t>
      </w:r>
      <w:r w:rsidR="00013AED" w:rsidRPr="00AE2587">
        <w:rPr>
          <w:rFonts w:ascii="Calibri Light" w:hAnsi="Calibri Light" w:cs="Calibri Light"/>
        </w:rPr>
        <w:t>.</w:t>
      </w:r>
      <w:r w:rsidR="00141D95">
        <w:rPr>
          <w:rFonts w:ascii="Calibri Light" w:hAnsi="Calibri Light" w:cs="Calibri Light"/>
        </w:rPr>
        <w:t xml:space="preserve"> </w:t>
      </w:r>
    </w:p>
    <w:p w14:paraId="7FDFF9D0" w14:textId="77777777" w:rsidR="00BE2F11" w:rsidRPr="00AE2587" w:rsidRDefault="00BE2F11" w:rsidP="00BE2F11">
      <w:pPr>
        <w:pStyle w:val="Akapitzlist"/>
        <w:spacing w:after="0"/>
        <w:ind w:left="284" w:hanging="284"/>
        <w:jc w:val="both"/>
        <w:rPr>
          <w:rFonts w:ascii="Calibri Light" w:hAnsi="Calibri Light" w:cs="Calibri Light"/>
        </w:rPr>
      </w:pPr>
    </w:p>
    <w:p w14:paraId="4E7FA329" w14:textId="77777777" w:rsidR="00BE2F11" w:rsidRPr="00AE2587" w:rsidRDefault="00BE2F11" w:rsidP="00BE2F11">
      <w:pPr>
        <w:pStyle w:val="Akapitzlist"/>
        <w:spacing w:after="0"/>
        <w:ind w:left="284" w:hanging="284"/>
        <w:jc w:val="both"/>
        <w:rPr>
          <w:rFonts w:ascii="Calibri Light" w:hAnsi="Calibri Light" w:cs="Calibri Light"/>
        </w:rPr>
      </w:pPr>
    </w:p>
    <w:p w14:paraId="11A34CD1" w14:textId="77777777" w:rsidR="00194A49" w:rsidRPr="00AE2587" w:rsidRDefault="00BE2F11" w:rsidP="008C05FB">
      <w:pPr>
        <w:spacing w:after="0"/>
        <w:jc w:val="center"/>
        <w:rPr>
          <w:rFonts w:ascii="Calibri Light" w:hAnsi="Calibri Light" w:cs="Calibri Light"/>
          <w:b/>
        </w:rPr>
      </w:pPr>
      <w:r w:rsidRPr="00AE2587">
        <w:rPr>
          <w:rFonts w:ascii="Calibri Light" w:hAnsi="Calibri Light" w:cs="Calibri Light"/>
          <w:b/>
        </w:rPr>
        <w:t>WYKONAWCA                                                                                                                        ZAMAWIAJĄCY</w:t>
      </w:r>
      <w:bookmarkEnd w:id="0"/>
    </w:p>
    <w:p w14:paraId="516E9401" w14:textId="77777777" w:rsidR="00194A49" w:rsidRPr="00AE2587" w:rsidRDefault="00194A49" w:rsidP="008F2BBD">
      <w:pPr>
        <w:widowControl w:val="0"/>
        <w:autoSpaceDE w:val="0"/>
        <w:spacing w:after="0" w:line="240" w:lineRule="auto"/>
        <w:rPr>
          <w:rFonts w:ascii="Calibri Light" w:eastAsia="Times New Roman" w:hAnsi="Calibri Light" w:cs="Calibri Light"/>
          <w:i/>
          <w:color w:val="000000"/>
        </w:rPr>
      </w:pPr>
    </w:p>
    <w:sectPr w:rsidR="00194A49" w:rsidRPr="00AE2587" w:rsidSect="00CA153E">
      <w:footerReference w:type="default" r:id="rId8"/>
      <w:headerReference w:type="first" r:id="rId9"/>
      <w:pgSz w:w="11906" w:h="16838"/>
      <w:pgMar w:top="1134" w:right="1134" w:bottom="1134" w:left="1134" w:header="284" w:footer="4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0A064" w14:textId="77777777" w:rsidR="008C3234" w:rsidRDefault="008C3234" w:rsidP="00BE2F11">
      <w:pPr>
        <w:spacing w:after="0" w:line="240" w:lineRule="auto"/>
      </w:pPr>
      <w:r>
        <w:separator/>
      </w:r>
    </w:p>
  </w:endnote>
  <w:endnote w:type="continuationSeparator" w:id="0">
    <w:p w14:paraId="0EF0FDCF" w14:textId="77777777" w:rsidR="008C3234" w:rsidRDefault="008C3234" w:rsidP="00BE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6147"/>
      <w:docPartObj>
        <w:docPartGallery w:val="Page Numbers (Bottom of Page)"/>
        <w:docPartUnique/>
      </w:docPartObj>
    </w:sdtPr>
    <w:sdtContent>
      <w:sdt>
        <w:sdtPr>
          <w:id w:val="-1059860911"/>
          <w:docPartObj>
            <w:docPartGallery w:val="Page Numbers (Top of Page)"/>
            <w:docPartUnique/>
          </w:docPartObj>
        </w:sdtPr>
        <w:sdtContent>
          <w:p w14:paraId="20E4922A" w14:textId="77777777" w:rsidR="00D167B9" w:rsidRPr="00040AB0" w:rsidRDefault="00D167B9" w:rsidP="00BE2F11">
            <w:pPr>
              <w:spacing w:after="0"/>
              <w:jc w:val="center"/>
              <w:rPr>
                <w:rFonts w:ascii="Calibri" w:hAnsi="Calibri" w:cs="Calibri"/>
                <w:sz w:val="18"/>
                <w:szCs w:val="18"/>
              </w:rPr>
            </w:pPr>
          </w:p>
          <w:p w14:paraId="7BC81DEF" w14:textId="77777777" w:rsidR="00D167B9" w:rsidRDefault="00D167B9">
            <w:pPr>
              <w:pStyle w:val="Stopka"/>
              <w:jc w:val="center"/>
            </w:pPr>
            <w:r w:rsidRPr="00BE2F11">
              <w:rPr>
                <w:sz w:val="18"/>
                <w:szCs w:val="18"/>
              </w:rPr>
              <w:t xml:space="preserve">Strona </w:t>
            </w:r>
            <w:r w:rsidRPr="00BE2F11">
              <w:rPr>
                <w:bCs/>
                <w:sz w:val="18"/>
                <w:szCs w:val="18"/>
              </w:rPr>
              <w:fldChar w:fldCharType="begin"/>
            </w:r>
            <w:r w:rsidRPr="00BE2F11">
              <w:rPr>
                <w:bCs/>
                <w:sz w:val="18"/>
                <w:szCs w:val="18"/>
              </w:rPr>
              <w:instrText>PAGE</w:instrText>
            </w:r>
            <w:r w:rsidRPr="00BE2F11">
              <w:rPr>
                <w:bCs/>
                <w:sz w:val="18"/>
                <w:szCs w:val="18"/>
              </w:rPr>
              <w:fldChar w:fldCharType="separate"/>
            </w:r>
            <w:r w:rsidR="00E149CE">
              <w:rPr>
                <w:bCs/>
                <w:noProof/>
                <w:sz w:val="18"/>
                <w:szCs w:val="18"/>
              </w:rPr>
              <w:t>2</w:t>
            </w:r>
            <w:r w:rsidRPr="00BE2F11">
              <w:rPr>
                <w:bCs/>
                <w:sz w:val="18"/>
                <w:szCs w:val="18"/>
              </w:rPr>
              <w:fldChar w:fldCharType="end"/>
            </w:r>
            <w:r w:rsidRPr="00BE2F11">
              <w:rPr>
                <w:sz w:val="18"/>
                <w:szCs w:val="18"/>
              </w:rPr>
              <w:t xml:space="preserve"> z </w:t>
            </w:r>
            <w:r w:rsidRPr="00BE2F11">
              <w:rPr>
                <w:bCs/>
                <w:sz w:val="18"/>
                <w:szCs w:val="18"/>
              </w:rPr>
              <w:fldChar w:fldCharType="begin"/>
            </w:r>
            <w:r w:rsidRPr="00BE2F11">
              <w:rPr>
                <w:bCs/>
                <w:sz w:val="18"/>
                <w:szCs w:val="18"/>
              </w:rPr>
              <w:instrText>NUMPAGES</w:instrText>
            </w:r>
            <w:r w:rsidRPr="00BE2F11">
              <w:rPr>
                <w:bCs/>
                <w:sz w:val="18"/>
                <w:szCs w:val="18"/>
              </w:rPr>
              <w:fldChar w:fldCharType="separate"/>
            </w:r>
            <w:r w:rsidR="00E149CE">
              <w:rPr>
                <w:bCs/>
                <w:noProof/>
                <w:sz w:val="18"/>
                <w:szCs w:val="18"/>
              </w:rPr>
              <w:t>19</w:t>
            </w:r>
            <w:r w:rsidRPr="00BE2F11">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1F862" w14:textId="77777777" w:rsidR="008C3234" w:rsidRDefault="008C3234" w:rsidP="00BE2F11">
      <w:pPr>
        <w:spacing w:after="0" w:line="240" w:lineRule="auto"/>
      </w:pPr>
      <w:r>
        <w:separator/>
      </w:r>
    </w:p>
  </w:footnote>
  <w:footnote w:type="continuationSeparator" w:id="0">
    <w:p w14:paraId="6E0FAEA9" w14:textId="77777777" w:rsidR="008C3234" w:rsidRDefault="008C3234" w:rsidP="00BE2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288F" w14:textId="77777777" w:rsidR="00197467" w:rsidRDefault="00197467" w:rsidP="00AF20C3">
    <w:pPr>
      <w:pStyle w:val="Nagwek"/>
      <w:rPr>
        <w:rFonts w:ascii="Calibri Light" w:hAnsi="Calibri Light" w:cs="Calibri Light"/>
      </w:rPr>
    </w:pPr>
    <w:bookmarkStart w:id="8" w:name="_Hlk212139305"/>
    <w:bookmarkStart w:id="9" w:name="_Hlk212139306"/>
  </w:p>
  <w:bookmarkEnd w:id="8"/>
  <w:bookmarkEnd w:id="9"/>
  <w:p w14:paraId="4D459810" w14:textId="77777777" w:rsidR="00197467" w:rsidRDefault="00197467" w:rsidP="00504F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1" w15:restartNumberingAfterBreak="0">
    <w:nsid w:val="00000007"/>
    <w:multiLevelType w:val="singleLevel"/>
    <w:tmpl w:val="6A8E4922"/>
    <w:name w:val="WW8Num7"/>
    <w:lvl w:ilvl="0">
      <w:start w:val="1"/>
      <w:numFmt w:val="lowerLetter"/>
      <w:lvlText w:val="%1)"/>
      <w:lvlJc w:val="left"/>
      <w:pPr>
        <w:tabs>
          <w:tab w:val="num" w:pos="0"/>
        </w:tabs>
        <w:ind w:left="1146" w:hanging="360"/>
      </w:pPr>
      <w:rPr>
        <w:rFonts w:ascii="Calibri Light" w:eastAsia="SimSun" w:hAnsi="Calibri Light" w:cs="Calibri Light" w:hint="default"/>
      </w:rPr>
    </w:lvl>
  </w:abstractNum>
  <w:abstractNum w:abstractNumId="2" w15:restartNumberingAfterBreak="0">
    <w:nsid w:val="00000009"/>
    <w:multiLevelType w:val="singleLevel"/>
    <w:tmpl w:val="00000009"/>
    <w:name w:val="WW8Num10"/>
    <w:lvl w:ilvl="0">
      <w:start w:val="1"/>
      <w:numFmt w:val="decimal"/>
      <w:lvlText w:val="%1."/>
      <w:lvlJc w:val="left"/>
      <w:pPr>
        <w:tabs>
          <w:tab w:val="num" w:pos="0"/>
        </w:tabs>
        <w:ind w:left="360" w:hanging="360"/>
      </w:pPr>
    </w:lvl>
  </w:abstractNum>
  <w:abstractNum w:abstractNumId="3"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4" w15:restartNumberingAfterBreak="0">
    <w:nsid w:val="0000000B"/>
    <w:multiLevelType w:val="multilevel"/>
    <w:tmpl w:val="D4984C90"/>
    <w:name w:val="WW8Num12"/>
    <w:lvl w:ilvl="0">
      <w:start w:val="1"/>
      <w:numFmt w:val="decimal"/>
      <w:lvlText w:val="%1)"/>
      <w:lvlJc w:val="left"/>
      <w:pPr>
        <w:tabs>
          <w:tab w:val="num" w:pos="0"/>
        </w:tabs>
        <w:ind w:left="1080" w:hanging="360"/>
      </w:pPr>
      <w:rPr>
        <w:rFonts w:ascii="Calibri Light" w:hAnsi="Calibri Light" w:cs="Calibri Light" w:hint="default"/>
      </w:rPr>
    </w:lvl>
    <w:lvl w:ilvl="1">
      <w:start w:val="1"/>
      <w:numFmt w:val="lowerLetter"/>
      <w:lvlText w:val="%2."/>
      <w:lvlJc w:val="left"/>
      <w:pPr>
        <w:tabs>
          <w:tab w:val="num" w:pos="-282"/>
        </w:tabs>
        <w:ind w:left="1203" w:hanging="360"/>
      </w:pPr>
    </w:lvl>
    <w:lvl w:ilvl="2">
      <w:start w:val="1"/>
      <w:numFmt w:val="lowerRoman"/>
      <w:lvlText w:val="%3."/>
      <w:lvlJc w:val="right"/>
      <w:pPr>
        <w:tabs>
          <w:tab w:val="num" w:pos="-282"/>
        </w:tabs>
        <w:ind w:left="1923" w:hanging="180"/>
      </w:pPr>
    </w:lvl>
    <w:lvl w:ilvl="3">
      <w:start w:val="1"/>
      <w:numFmt w:val="decimal"/>
      <w:lvlText w:val="%4."/>
      <w:lvlJc w:val="left"/>
      <w:pPr>
        <w:tabs>
          <w:tab w:val="num" w:pos="-282"/>
        </w:tabs>
        <w:ind w:left="2643" w:hanging="360"/>
      </w:pPr>
    </w:lvl>
    <w:lvl w:ilvl="4">
      <w:start w:val="1"/>
      <w:numFmt w:val="lowerLetter"/>
      <w:lvlText w:val="%5."/>
      <w:lvlJc w:val="left"/>
      <w:pPr>
        <w:tabs>
          <w:tab w:val="num" w:pos="-282"/>
        </w:tabs>
        <w:ind w:left="3363" w:hanging="360"/>
      </w:pPr>
    </w:lvl>
    <w:lvl w:ilvl="5">
      <w:start w:val="1"/>
      <w:numFmt w:val="lowerRoman"/>
      <w:lvlText w:val="%6."/>
      <w:lvlJc w:val="right"/>
      <w:pPr>
        <w:tabs>
          <w:tab w:val="num" w:pos="-282"/>
        </w:tabs>
        <w:ind w:left="4083" w:hanging="180"/>
      </w:pPr>
    </w:lvl>
    <w:lvl w:ilvl="6">
      <w:start w:val="1"/>
      <w:numFmt w:val="decimal"/>
      <w:lvlText w:val="%7."/>
      <w:lvlJc w:val="left"/>
      <w:pPr>
        <w:tabs>
          <w:tab w:val="num" w:pos="-282"/>
        </w:tabs>
        <w:ind w:left="4803" w:hanging="360"/>
      </w:pPr>
    </w:lvl>
    <w:lvl w:ilvl="7">
      <w:start w:val="1"/>
      <w:numFmt w:val="lowerLetter"/>
      <w:lvlText w:val="%8."/>
      <w:lvlJc w:val="left"/>
      <w:pPr>
        <w:tabs>
          <w:tab w:val="num" w:pos="-282"/>
        </w:tabs>
        <w:ind w:left="5523" w:hanging="360"/>
      </w:pPr>
    </w:lvl>
    <w:lvl w:ilvl="8">
      <w:start w:val="1"/>
      <w:numFmt w:val="lowerRoman"/>
      <w:lvlText w:val="%9."/>
      <w:lvlJc w:val="right"/>
      <w:pPr>
        <w:tabs>
          <w:tab w:val="num" w:pos="-282"/>
        </w:tabs>
        <w:ind w:left="6243" w:hanging="180"/>
      </w:pPr>
    </w:lvl>
  </w:abstractNum>
  <w:abstractNum w:abstractNumId="5" w15:restartNumberingAfterBreak="0">
    <w:nsid w:val="0000000F"/>
    <w:multiLevelType w:val="singleLevel"/>
    <w:tmpl w:val="0000000F"/>
    <w:name w:val="WW8Num16"/>
    <w:lvl w:ilvl="0">
      <w:start w:val="1"/>
      <w:numFmt w:val="lowerLetter"/>
      <w:lvlText w:val="%1)"/>
      <w:lvlJc w:val="left"/>
      <w:pPr>
        <w:tabs>
          <w:tab w:val="num" w:pos="0"/>
        </w:tabs>
        <w:ind w:left="720" w:hanging="360"/>
      </w:pPr>
    </w:lvl>
  </w:abstractNum>
  <w:abstractNum w:abstractNumId="6" w15:restartNumberingAfterBreak="0">
    <w:nsid w:val="00000011"/>
    <w:multiLevelType w:val="multilevel"/>
    <w:tmpl w:val="96F014A6"/>
    <w:name w:val="WW8Num17"/>
    <w:lvl w:ilvl="0">
      <w:start w:val="1"/>
      <w:numFmt w:val="decimal"/>
      <w:lvlText w:val="%1."/>
      <w:lvlJc w:val="left"/>
      <w:pPr>
        <w:tabs>
          <w:tab w:val="num" w:pos="0"/>
        </w:tabs>
        <w:ind w:left="720" w:hanging="360"/>
      </w:pPr>
      <w:rPr>
        <w:rFonts w:ascii="Calibri Light" w:eastAsia="Times New Roman" w:hAnsi="Calibri Light" w:cs="Calibri Light" w:hint="default"/>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2"/>
    <w:multiLevelType w:val="singleLevel"/>
    <w:tmpl w:val="00000012"/>
    <w:name w:val="WW8Num20"/>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5"/>
    <w:lvl w:ilvl="0">
      <w:start w:val="1"/>
      <w:numFmt w:val="decimal"/>
      <w:lvlText w:val="%1."/>
      <w:lvlJc w:val="left"/>
      <w:pPr>
        <w:tabs>
          <w:tab w:val="num" w:pos="0"/>
        </w:tabs>
        <w:ind w:left="720" w:hanging="360"/>
      </w:pPr>
    </w:lvl>
  </w:abstractNum>
  <w:abstractNum w:abstractNumId="9" w15:restartNumberingAfterBreak="0">
    <w:nsid w:val="0000001C"/>
    <w:multiLevelType w:val="multilevel"/>
    <w:tmpl w:val="76AAB362"/>
    <w:lvl w:ilvl="0">
      <w:start w:val="1"/>
      <w:numFmt w:val="lowerLetter"/>
      <w:lvlText w:val="%1)"/>
      <w:lvlJc w:val="left"/>
      <w:pPr>
        <w:tabs>
          <w:tab w:val="num" w:pos="-849"/>
        </w:tabs>
        <w:ind w:left="219" w:hanging="360"/>
      </w:pPr>
      <w:rPr>
        <w:rFonts w:ascii="Calibri Light" w:hAnsi="Calibri Light" w:cs="Calibri Light" w:hint="default"/>
        <w:color w:val="auto"/>
        <w:sz w:val="22"/>
        <w:szCs w:val="22"/>
      </w:rPr>
    </w:lvl>
    <w:lvl w:ilvl="1">
      <w:start w:val="1"/>
      <w:numFmt w:val="lowerLetter"/>
      <w:lvlText w:val="%2."/>
      <w:lvlJc w:val="left"/>
      <w:pPr>
        <w:tabs>
          <w:tab w:val="num" w:pos="-849"/>
        </w:tabs>
        <w:ind w:left="939" w:hanging="360"/>
      </w:pPr>
    </w:lvl>
    <w:lvl w:ilvl="2">
      <w:start w:val="1"/>
      <w:numFmt w:val="lowerRoman"/>
      <w:lvlText w:val="%3."/>
      <w:lvlJc w:val="right"/>
      <w:pPr>
        <w:tabs>
          <w:tab w:val="num" w:pos="-849"/>
        </w:tabs>
        <w:ind w:left="1659" w:hanging="180"/>
      </w:pPr>
    </w:lvl>
    <w:lvl w:ilvl="3">
      <w:start w:val="1"/>
      <w:numFmt w:val="decimal"/>
      <w:lvlText w:val="%4."/>
      <w:lvlJc w:val="left"/>
      <w:pPr>
        <w:tabs>
          <w:tab w:val="num" w:pos="-849"/>
        </w:tabs>
        <w:ind w:left="2379" w:hanging="360"/>
      </w:pPr>
    </w:lvl>
    <w:lvl w:ilvl="4">
      <w:start w:val="1"/>
      <w:numFmt w:val="lowerLetter"/>
      <w:lvlText w:val="%5."/>
      <w:lvlJc w:val="left"/>
      <w:pPr>
        <w:tabs>
          <w:tab w:val="num" w:pos="-849"/>
        </w:tabs>
        <w:ind w:left="3099" w:hanging="360"/>
      </w:pPr>
    </w:lvl>
    <w:lvl w:ilvl="5">
      <w:start w:val="1"/>
      <w:numFmt w:val="lowerRoman"/>
      <w:lvlText w:val="%6."/>
      <w:lvlJc w:val="right"/>
      <w:pPr>
        <w:tabs>
          <w:tab w:val="num" w:pos="-849"/>
        </w:tabs>
        <w:ind w:left="3819" w:hanging="180"/>
      </w:pPr>
    </w:lvl>
    <w:lvl w:ilvl="6">
      <w:start w:val="1"/>
      <w:numFmt w:val="decimal"/>
      <w:lvlText w:val="%7."/>
      <w:lvlJc w:val="left"/>
      <w:pPr>
        <w:tabs>
          <w:tab w:val="num" w:pos="-849"/>
        </w:tabs>
        <w:ind w:left="4539" w:hanging="360"/>
      </w:pPr>
    </w:lvl>
    <w:lvl w:ilvl="7">
      <w:start w:val="1"/>
      <w:numFmt w:val="lowerLetter"/>
      <w:lvlText w:val="%8."/>
      <w:lvlJc w:val="left"/>
      <w:pPr>
        <w:tabs>
          <w:tab w:val="num" w:pos="-849"/>
        </w:tabs>
        <w:ind w:left="5259" w:hanging="360"/>
      </w:pPr>
    </w:lvl>
    <w:lvl w:ilvl="8">
      <w:start w:val="1"/>
      <w:numFmt w:val="lowerRoman"/>
      <w:lvlText w:val="%9."/>
      <w:lvlJc w:val="right"/>
      <w:pPr>
        <w:tabs>
          <w:tab w:val="num" w:pos="-849"/>
        </w:tabs>
        <w:ind w:left="5979" w:hanging="180"/>
      </w:pPr>
    </w:lvl>
  </w:abstractNum>
  <w:abstractNum w:abstractNumId="10" w15:restartNumberingAfterBreak="0">
    <w:nsid w:val="0000001E"/>
    <w:multiLevelType w:val="multilevel"/>
    <w:tmpl w:val="BDD4030C"/>
    <w:name w:val="WW8Num30"/>
    <w:lvl w:ilvl="0">
      <w:start w:val="1"/>
      <w:numFmt w:val="lowerLetter"/>
      <w:lvlText w:val="%1)"/>
      <w:lvlJc w:val="left"/>
      <w:pPr>
        <w:tabs>
          <w:tab w:val="num" w:pos="-566"/>
        </w:tabs>
        <w:ind w:left="502" w:hanging="360"/>
      </w:pPr>
      <w:rPr>
        <w:rFonts w:ascii="Calibri Light" w:hAnsi="Calibri Light" w:cs="Calibri Light" w:hint="default"/>
        <w:color w:val="000000"/>
      </w:rPr>
    </w:lvl>
    <w:lvl w:ilvl="1">
      <w:start w:val="1"/>
      <w:numFmt w:val="lowerLetter"/>
      <w:lvlText w:val="%2."/>
      <w:lvlJc w:val="left"/>
      <w:pPr>
        <w:tabs>
          <w:tab w:val="num" w:pos="-566"/>
        </w:tabs>
        <w:ind w:left="1222" w:hanging="360"/>
      </w:pPr>
    </w:lvl>
    <w:lvl w:ilvl="2">
      <w:start w:val="1"/>
      <w:numFmt w:val="lowerRoman"/>
      <w:lvlText w:val="%3."/>
      <w:lvlJc w:val="right"/>
      <w:pPr>
        <w:tabs>
          <w:tab w:val="num" w:pos="-566"/>
        </w:tabs>
        <w:ind w:left="1942" w:hanging="180"/>
      </w:pPr>
    </w:lvl>
    <w:lvl w:ilvl="3">
      <w:start w:val="1"/>
      <w:numFmt w:val="decimal"/>
      <w:lvlText w:val="%4."/>
      <w:lvlJc w:val="left"/>
      <w:pPr>
        <w:tabs>
          <w:tab w:val="num" w:pos="-566"/>
        </w:tabs>
        <w:ind w:left="2662" w:hanging="360"/>
      </w:pPr>
    </w:lvl>
    <w:lvl w:ilvl="4">
      <w:start w:val="1"/>
      <w:numFmt w:val="lowerLetter"/>
      <w:lvlText w:val="%5."/>
      <w:lvlJc w:val="left"/>
      <w:pPr>
        <w:tabs>
          <w:tab w:val="num" w:pos="-566"/>
        </w:tabs>
        <w:ind w:left="3382" w:hanging="360"/>
      </w:pPr>
    </w:lvl>
    <w:lvl w:ilvl="5">
      <w:start w:val="1"/>
      <w:numFmt w:val="lowerRoman"/>
      <w:lvlText w:val="%6."/>
      <w:lvlJc w:val="right"/>
      <w:pPr>
        <w:tabs>
          <w:tab w:val="num" w:pos="-566"/>
        </w:tabs>
        <w:ind w:left="4102" w:hanging="180"/>
      </w:pPr>
    </w:lvl>
    <w:lvl w:ilvl="6">
      <w:start w:val="1"/>
      <w:numFmt w:val="decimal"/>
      <w:lvlText w:val="%7."/>
      <w:lvlJc w:val="left"/>
      <w:pPr>
        <w:tabs>
          <w:tab w:val="num" w:pos="-566"/>
        </w:tabs>
        <w:ind w:left="4822" w:hanging="360"/>
      </w:pPr>
    </w:lvl>
    <w:lvl w:ilvl="7">
      <w:start w:val="1"/>
      <w:numFmt w:val="lowerLetter"/>
      <w:lvlText w:val="%8."/>
      <w:lvlJc w:val="left"/>
      <w:pPr>
        <w:tabs>
          <w:tab w:val="num" w:pos="-566"/>
        </w:tabs>
        <w:ind w:left="5542" w:hanging="360"/>
      </w:pPr>
    </w:lvl>
    <w:lvl w:ilvl="8">
      <w:start w:val="1"/>
      <w:numFmt w:val="lowerRoman"/>
      <w:lvlText w:val="%9."/>
      <w:lvlJc w:val="right"/>
      <w:pPr>
        <w:tabs>
          <w:tab w:val="num" w:pos="-566"/>
        </w:tabs>
        <w:ind w:left="6262" w:hanging="180"/>
      </w:pPr>
    </w:lvl>
  </w:abstractNum>
  <w:abstractNum w:abstractNumId="11" w15:restartNumberingAfterBreak="0">
    <w:nsid w:val="00000022"/>
    <w:multiLevelType w:val="multilevel"/>
    <w:tmpl w:val="00000022"/>
    <w:name w:val="WW8Num34"/>
    <w:lvl w:ilvl="0">
      <w:start w:val="1"/>
      <w:numFmt w:val="lowerLetter"/>
      <w:lvlText w:val="%1)"/>
      <w:lvlJc w:val="left"/>
      <w:pPr>
        <w:tabs>
          <w:tab w:val="num" w:pos="0"/>
        </w:tabs>
        <w:ind w:left="720" w:hanging="360"/>
      </w:pPr>
      <w:rPr>
        <w:rFonts w:ascii="Cambria" w:hAnsi="Cambria" w:cs="Cambria"/>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23"/>
    <w:multiLevelType w:val="multilevel"/>
    <w:tmpl w:val="00000023"/>
    <w:name w:val="WW8Num41"/>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13" w15:restartNumberingAfterBreak="0">
    <w:nsid w:val="07E50964"/>
    <w:multiLevelType w:val="hybridMultilevel"/>
    <w:tmpl w:val="EE12C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7B289C"/>
    <w:multiLevelType w:val="hybridMultilevel"/>
    <w:tmpl w:val="275EA2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EB2660C"/>
    <w:multiLevelType w:val="hybridMultilevel"/>
    <w:tmpl w:val="CAA24C4A"/>
    <w:lvl w:ilvl="0" w:tplc="09D47E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321141"/>
    <w:multiLevelType w:val="hybridMultilevel"/>
    <w:tmpl w:val="42484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306757"/>
    <w:multiLevelType w:val="hybridMultilevel"/>
    <w:tmpl w:val="A198CFB8"/>
    <w:lvl w:ilvl="0" w:tplc="08EEE8B8">
      <w:start w:val="1"/>
      <w:numFmt w:val="bullet"/>
      <w:lvlText w:val="-"/>
      <w:lvlJc w:val="left"/>
      <w:pPr>
        <w:ind w:left="1494" w:hanging="360"/>
      </w:pPr>
      <w:rPr>
        <w:rFonts w:ascii="Times New Roman" w:hAnsi="Times New Roman" w:cs="Times New Roman" w:hint="default"/>
        <w:color w:val="auto"/>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8" w15:restartNumberingAfterBreak="0">
    <w:nsid w:val="14A95147"/>
    <w:multiLevelType w:val="hybridMultilevel"/>
    <w:tmpl w:val="AB0A447C"/>
    <w:lvl w:ilvl="0" w:tplc="08EEE8B8">
      <w:start w:val="1"/>
      <w:numFmt w:val="bullet"/>
      <w:lvlText w:val="-"/>
      <w:lvlJc w:val="left"/>
      <w:pPr>
        <w:ind w:left="1276" w:hanging="360"/>
      </w:pPr>
      <w:rPr>
        <w:rFonts w:ascii="Times New Roman" w:hAnsi="Times New Roman" w:cs="Times New Roman" w:hint="default"/>
        <w:color w:val="auto"/>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19" w15:restartNumberingAfterBreak="0">
    <w:nsid w:val="158D72E4"/>
    <w:multiLevelType w:val="hybridMultilevel"/>
    <w:tmpl w:val="BA6A0D9A"/>
    <w:lvl w:ilvl="0" w:tplc="E7EE5108">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16EC1874"/>
    <w:multiLevelType w:val="hybridMultilevel"/>
    <w:tmpl w:val="A22AA868"/>
    <w:lvl w:ilvl="0" w:tplc="0415000F">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1" w15:restartNumberingAfterBreak="0">
    <w:nsid w:val="17584062"/>
    <w:multiLevelType w:val="hybridMultilevel"/>
    <w:tmpl w:val="6360E6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381E54"/>
    <w:multiLevelType w:val="hybridMultilevel"/>
    <w:tmpl w:val="BEEA9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966D4A"/>
    <w:multiLevelType w:val="hybridMultilevel"/>
    <w:tmpl w:val="DBB8C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2B1DC8"/>
    <w:multiLevelType w:val="multilevel"/>
    <w:tmpl w:val="97065360"/>
    <w:lvl w:ilvl="0">
      <w:start w:val="1"/>
      <w:numFmt w:val="lowerLetter"/>
      <w:lvlText w:val="%1)"/>
      <w:lvlJc w:val="left"/>
      <w:pPr>
        <w:tabs>
          <w:tab w:val="num" w:pos="131"/>
        </w:tabs>
        <w:ind w:left="1211" w:hanging="360"/>
      </w:pPr>
    </w:lvl>
    <w:lvl w:ilvl="1">
      <w:start w:val="1"/>
      <w:numFmt w:val="lowerLetter"/>
      <w:lvlText w:val="%2."/>
      <w:lvlJc w:val="left"/>
      <w:pPr>
        <w:tabs>
          <w:tab w:val="num" w:pos="-151"/>
        </w:tabs>
        <w:ind w:left="1334" w:hanging="360"/>
      </w:pPr>
    </w:lvl>
    <w:lvl w:ilvl="2">
      <w:start w:val="1"/>
      <w:numFmt w:val="lowerRoman"/>
      <w:lvlText w:val="%3."/>
      <w:lvlJc w:val="right"/>
      <w:pPr>
        <w:tabs>
          <w:tab w:val="num" w:pos="-151"/>
        </w:tabs>
        <w:ind w:left="2054" w:hanging="180"/>
      </w:pPr>
    </w:lvl>
    <w:lvl w:ilvl="3">
      <w:start w:val="1"/>
      <w:numFmt w:val="decimal"/>
      <w:lvlText w:val="%4."/>
      <w:lvlJc w:val="left"/>
      <w:pPr>
        <w:tabs>
          <w:tab w:val="num" w:pos="-151"/>
        </w:tabs>
        <w:ind w:left="2774" w:hanging="360"/>
      </w:pPr>
    </w:lvl>
    <w:lvl w:ilvl="4">
      <w:start w:val="1"/>
      <w:numFmt w:val="lowerLetter"/>
      <w:lvlText w:val="%5."/>
      <w:lvlJc w:val="left"/>
      <w:pPr>
        <w:tabs>
          <w:tab w:val="num" w:pos="-151"/>
        </w:tabs>
        <w:ind w:left="3494" w:hanging="360"/>
      </w:pPr>
    </w:lvl>
    <w:lvl w:ilvl="5">
      <w:start w:val="1"/>
      <w:numFmt w:val="lowerRoman"/>
      <w:lvlText w:val="%6."/>
      <w:lvlJc w:val="right"/>
      <w:pPr>
        <w:tabs>
          <w:tab w:val="num" w:pos="-151"/>
        </w:tabs>
        <w:ind w:left="4214" w:hanging="180"/>
      </w:pPr>
    </w:lvl>
    <w:lvl w:ilvl="6">
      <w:start w:val="1"/>
      <w:numFmt w:val="decimal"/>
      <w:lvlText w:val="%7."/>
      <w:lvlJc w:val="left"/>
      <w:pPr>
        <w:tabs>
          <w:tab w:val="num" w:pos="-151"/>
        </w:tabs>
        <w:ind w:left="4934" w:hanging="360"/>
      </w:pPr>
    </w:lvl>
    <w:lvl w:ilvl="7">
      <w:start w:val="1"/>
      <w:numFmt w:val="lowerLetter"/>
      <w:lvlText w:val="%8."/>
      <w:lvlJc w:val="left"/>
      <w:pPr>
        <w:tabs>
          <w:tab w:val="num" w:pos="-151"/>
        </w:tabs>
        <w:ind w:left="5654" w:hanging="360"/>
      </w:pPr>
    </w:lvl>
    <w:lvl w:ilvl="8">
      <w:start w:val="1"/>
      <w:numFmt w:val="lowerRoman"/>
      <w:lvlText w:val="%9."/>
      <w:lvlJc w:val="right"/>
      <w:pPr>
        <w:tabs>
          <w:tab w:val="num" w:pos="-151"/>
        </w:tabs>
        <w:ind w:left="6374" w:hanging="180"/>
      </w:pPr>
    </w:lvl>
  </w:abstractNum>
  <w:abstractNum w:abstractNumId="25" w15:restartNumberingAfterBreak="0">
    <w:nsid w:val="25C0720F"/>
    <w:multiLevelType w:val="hybridMultilevel"/>
    <w:tmpl w:val="CBDAEB06"/>
    <w:lvl w:ilvl="0" w:tplc="04150017">
      <w:start w:val="1"/>
      <w:numFmt w:val="lowerLetter"/>
      <w:lvlText w:val="%1)"/>
      <w:lvlJc w:val="left"/>
      <w:pPr>
        <w:ind w:left="720" w:hanging="360"/>
      </w:pPr>
    </w:lvl>
    <w:lvl w:ilvl="1" w:tplc="04150017">
      <w:start w:val="1"/>
      <w:numFmt w:val="lowerLetter"/>
      <w:lvlText w:val="%2)"/>
      <w:lvlJc w:val="left"/>
      <w:pPr>
        <w:ind w:left="938" w:hanging="360"/>
      </w:pPr>
    </w:lvl>
    <w:lvl w:ilvl="2" w:tplc="A3AC99B6">
      <w:start w:val="1"/>
      <w:numFmt w:val="decimal"/>
      <w:lvlText w:val="%3)"/>
      <w:lvlJc w:val="left"/>
      <w:pPr>
        <w:ind w:left="2340" w:hanging="360"/>
      </w:pPr>
      <w:rPr>
        <w:rFonts w:hint="default"/>
      </w:rPr>
    </w:lvl>
    <w:lvl w:ilvl="3" w:tplc="FEDAA48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805A03"/>
    <w:multiLevelType w:val="hybridMultilevel"/>
    <w:tmpl w:val="54A4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9B63D0"/>
    <w:multiLevelType w:val="hybridMultilevel"/>
    <w:tmpl w:val="AA0647F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2E232517"/>
    <w:multiLevelType w:val="hybridMultilevel"/>
    <w:tmpl w:val="17626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53218B"/>
    <w:multiLevelType w:val="hybridMultilevel"/>
    <w:tmpl w:val="379CC8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37EB729C"/>
    <w:multiLevelType w:val="hybridMultilevel"/>
    <w:tmpl w:val="1B388368"/>
    <w:lvl w:ilvl="0" w:tplc="FFFFFFFF">
      <w:start w:val="1"/>
      <w:numFmt w:val="decimal"/>
      <w:lvlText w:val="%1."/>
      <w:lvlJc w:val="left"/>
      <w:pPr>
        <w:ind w:left="-66" w:hanging="360"/>
      </w:pPr>
      <w:rPr>
        <w:rFonts w:eastAsia="SimSun" w:hint="default"/>
        <w:b w:val="0"/>
        <w:bCs/>
        <w:color w:val="00000A"/>
        <w:sz w:val="22"/>
        <w:szCs w:val="22"/>
      </w:rPr>
    </w:lvl>
    <w:lvl w:ilvl="1" w:tplc="04150011">
      <w:start w:val="1"/>
      <w:numFmt w:val="decimal"/>
      <w:lvlText w:val="%2)"/>
      <w:lvlJc w:val="left"/>
      <w:pPr>
        <w:ind w:left="720" w:hanging="360"/>
      </w:pPr>
    </w:lvl>
    <w:lvl w:ilvl="2" w:tplc="FFFFFFFF">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31" w15:restartNumberingAfterBreak="0">
    <w:nsid w:val="3B086122"/>
    <w:multiLevelType w:val="hybridMultilevel"/>
    <w:tmpl w:val="411C4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08755F"/>
    <w:multiLevelType w:val="hybridMultilevel"/>
    <w:tmpl w:val="F3906BFC"/>
    <w:lvl w:ilvl="0" w:tplc="30327ECA">
      <w:start w:val="1"/>
      <w:numFmt w:val="decimal"/>
      <w:lvlText w:val="%1."/>
      <w:lvlJc w:val="left"/>
      <w:pPr>
        <w:ind w:left="-66" w:hanging="360"/>
      </w:pPr>
      <w:rPr>
        <w:rFonts w:eastAsia="SimSun" w:hint="default"/>
        <w:b w:val="0"/>
        <w:bCs/>
        <w:color w:val="00000A"/>
        <w:sz w:val="22"/>
        <w:szCs w:val="22"/>
      </w:rPr>
    </w:lvl>
    <w:lvl w:ilvl="1" w:tplc="04150019">
      <w:start w:val="1"/>
      <w:numFmt w:val="lowerLetter"/>
      <w:lvlText w:val="%2."/>
      <w:lvlJc w:val="left"/>
      <w:pPr>
        <w:ind w:left="654" w:hanging="360"/>
      </w:pPr>
    </w:lvl>
    <w:lvl w:ilvl="2" w:tplc="0415001B">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3" w15:restartNumberingAfterBreak="0">
    <w:nsid w:val="44693E70"/>
    <w:multiLevelType w:val="hybridMultilevel"/>
    <w:tmpl w:val="DB6EA65C"/>
    <w:lvl w:ilvl="0" w:tplc="FFFFFFFF">
      <w:start w:val="1"/>
      <w:numFmt w:val="lowerLetter"/>
      <w:lvlText w:val="%1)"/>
      <w:lvlJc w:val="left"/>
      <w:pPr>
        <w:ind w:left="1211" w:hanging="360"/>
      </w:pPr>
    </w:lvl>
    <w:lvl w:ilvl="1" w:tplc="04150017">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4" w15:restartNumberingAfterBreak="0">
    <w:nsid w:val="4B5D67D4"/>
    <w:multiLevelType w:val="hybridMultilevel"/>
    <w:tmpl w:val="A55889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B26842"/>
    <w:multiLevelType w:val="hybridMultilevel"/>
    <w:tmpl w:val="D652932A"/>
    <w:lvl w:ilvl="0" w:tplc="E7EE5108">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4FE67457"/>
    <w:multiLevelType w:val="hybridMultilevel"/>
    <w:tmpl w:val="20BC13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CCA740E"/>
    <w:multiLevelType w:val="hybridMultilevel"/>
    <w:tmpl w:val="4E7EA118"/>
    <w:lvl w:ilvl="0" w:tplc="04150011">
      <w:start w:val="1"/>
      <w:numFmt w:val="decimal"/>
      <w:lvlText w:val="%1)"/>
      <w:lvlJc w:val="left"/>
      <w:pPr>
        <w:ind w:left="720" w:hanging="360"/>
      </w:pPr>
    </w:lvl>
    <w:lvl w:ilvl="1" w:tplc="FFFFFFFF">
      <w:start w:val="1"/>
      <w:numFmt w:val="lowerLetter"/>
      <w:lvlText w:val="%2)"/>
      <w:lvlJc w:val="left"/>
      <w:pPr>
        <w:ind w:left="938"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141E2E"/>
    <w:multiLevelType w:val="hybridMultilevel"/>
    <w:tmpl w:val="FCF60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2D5928"/>
    <w:multiLevelType w:val="hybridMultilevel"/>
    <w:tmpl w:val="6360E6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99601A"/>
    <w:multiLevelType w:val="hybridMultilevel"/>
    <w:tmpl w:val="086453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283A57"/>
    <w:multiLevelType w:val="hybridMultilevel"/>
    <w:tmpl w:val="407C32CC"/>
    <w:lvl w:ilvl="0" w:tplc="04150011">
      <w:start w:val="1"/>
      <w:numFmt w:val="decimal"/>
      <w:lvlText w:val="%1)"/>
      <w:lvlJc w:val="left"/>
      <w:pPr>
        <w:ind w:left="720" w:hanging="360"/>
      </w:pPr>
    </w:lvl>
    <w:lvl w:ilvl="1" w:tplc="3F40031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1D6687"/>
    <w:multiLevelType w:val="hybridMultilevel"/>
    <w:tmpl w:val="0B3AF9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93358D"/>
    <w:multiLevelType w:val="hybridMultilevel"/>
    <w:tmpl w:val="A828B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D409E8"/>
    <w:multiLevelType w:val="multilevel"/>
    <w:tmpl w:val="77742204"/>
    <w:lvl w:ilvl="0">
      <w:start w:val="1"/>
      <w:numFmt w:val="decimal"/>
      <w:lvlText w:val="%1."/>
      <w:lvlJc w:val="left"/>
      <w:pPr>
        <w:tabs>
          <w:tab w:val="num" w:pos="0"/>
        </w:tabs>
        <w:ind w:left="720" w:hanging="360"/>
      </w:pPr>
      <w:rPr>
        <w:i w:val="0"/>
        <w:iCs/>
      </w:rPr>
    </w:lvl>
    <w:lvl w:ilvl="1">
      <w:start w:val="1"/>
      <w:numFmt w:val="lowerLetter"/>
      <w:lvlText w:val="%2."/>
      <w:lvlJc w:val="left"/>
      <w:pPr>
        <w:ind w:left="1442" w:hanging="360"/>
      </w:pPr>
    </w:lvl>
    <w:lvl w:ilvl="2" w:tentative="1">
      <w:start w:val="1"/>
      <w:numFmt w:val="lowerRoman"/>
      <w:lvlText w:val="%3."/>
      <w:lvlJc w:val="right"/>
      <w:pPr>
        <w:ind w:left="2162" w:hanging="180"/>
      </w:pPr>
    </w:lvl>
    <w:lvl w:ilvl="3" w:tentative="1">
      <w:start w:val="1"/>
      <w:numFmt w:val="decimal"/>
      <w:lvlText w:val="%4."/>
      <w:lvlJc w:val="left"/>
      <w:pPr>
        <w:ind w:left="2882" w:hanging="360"/>
      </w:pPr>
    </w:lvl>
    <w:lvl w:ilvl="4" w:tentative="1">
      <w:start w:val="1"/>
      <w:numFmt w:val="lowerLetter"/>
      <w:lvlText w:val="%5."/>
      <w:lvlJc w:val="left"/>
      <w:pPr>
        <w:ind w:left="3602" w:hanging="360"/>
      </w:pPr>
    </w:lvl>
    <w:lvl w:ilvl="5" w:tentative="1">
      <w:start w:val="1"/>
      <w:numFmt w:val="lowerRoman"/>
      <w:lvlText w:val="%6."/>
      <w:lvlJc w:val="right"/>
      <w:pPr>
        <w:ind w:left="4322" w:hanging="180"/>
      </w:pPr>
    </w:lvl>
    <w:lvl w:ilvl="6" w:tentative="1">
      <w:start w:val="1"/>
      <w:numFmt w:val="decimal"/>
      <w:lvlText w:val="%7."/>
      <w:lvlJc w:val="left"/>
      <w:pPr>
        <w:ind w:left="5042" w:hanging="360"/>
      </w:pPr>
    </w:lvl>
    <w:lvl w:ilvl="7" w:tentative="1">
      <w:start w:val="1"/>
      <w:numFmt w:val="lowerLetter"/>
      <w:lvlText w:val="%8."/>
      <w:lvlJc w:val="left"/>
      <w:pPr>
        <w:ind w:left="5762" w:hanging="360"/>
      </w:pPr>
    </w:lvl>
    <w:lvl w:ilvl="8" w:tentative="1">
      <w:start w:val="1"/>
      <w:numFmt w:val="lowerRoman"/>
      <w:lvlText w:val="%9."/>
      <w:lvlJc w:val="right"/>
      <w:pPr>
        <w:ind w:left="6482" w:hanging="180"/>
      </w:pPr>
    </w:lvl>
  </w:abstractNum>
  <w:abstractNum w:abstractNumId="45" w15:restartNumberingAfterBreak="0">
    <w:nsid w:val="6DB510AF"/>
    <w:multiLevelType w:val="hybridMultilevel"/>
    <w:tmpl w:val="8AD230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BF3C19"/>
    <w:multiLevelType w:val="hybridMultilevel"/>
    <w:tmpl w:val="CCC42038"/>
    <w:lvl w:ilvl="0" w:tplc="4A1471F0">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F829DD"/>
    <w:multiLevelType w:val="hybridMultilevel"/>
    <w:tmpl w:val="8EB06B52"/>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1244209"/>
    <w:multiLevelType w:val="hybridMultilevel"/>
    <w:tmpl w:val="4198BD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1D00F60"/>
    <w:multiLevelType w:val="hybridMultilevel"/>
    <w:tmpl w:val="111839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571B3D"/>
    <w:multiLevelType w:val="hybridMultilevel"/>
    <w:tmpl w:val="41BC4A22"/>
    <w:lvl w:ilvl="0" w:tplc="65FAAD8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86623B"/>
    <w:multiLevelType w:val="hybridMultilevel"/>
    <w:tmpl w:val="5C5C9486"/>
    <w:lvl w:ilvl="0" w:tplc="08EEE8B8">
      <w:start w:val="1"/>
      <w:numFmt w:val="bullet"/>
      <w:lvlText w:val="-"/>
      <w:lvlJc w:val="left"/>
      <w:pPr>
        <w:ind w:left="1276" w:hanging="360"/>
      </w:pPr>
      <w:rPr>
        <w:rFonts w:ascii="Times New Roman" w:hAnsi="Times New Roman" w:cs="Times New Roman" w:hint="default"/>
        <w:color w:val="auto"/>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52" w15:restartNumberingAfterBreak="0">
    <w:nsid w:val="7A7A7CE5"/>
    <w:multiLevelType w:val="hybridMultilevel"/>
    <w:tmpl w:val="5D0021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116137"/>
    <w:multiLevelType w:val="hybridMultilevel"/>
    <w:tmpl w:val="6CFEEC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E7033D"/>
    <w:multiLevelType w:val="multilevel"/>
    <w:tmpl w:val="C46E4E1E"/>
    <w:lvl w:ilvl="0">
      <w:start w:val="1"/>
      <w:numFmt w:val="lowerLetter"/>
      <w:lvlText w:val="%1)"/>
      <w:lvlJc w:val="left"/>
      <w:pPr>
        <w:tabs>
          <w:tab w:val="num" w:pos="588"/>
        </w:tabs>
        <w:ind w:left="1353" w:hanging="360"/>
      </w:pPr>
      <w:rPr>
        <w:color w:val="auto"/>
      </w:rPr>
    </w:lvl>
    <w:lvl w:ilvl="1">
      <w:start w:val="1"/>
      <w:numFmt w:val="lowerLetter"/>
      <w:lvlText w:val="%2."/>
      <w:lvlJc w:val="left"/>
      <w:pPr>
        <w:tabs>
          <w:tab w:val="num" w:pos="588"/>
        </w:tabs>
        <w:ind w:left="2073" w:hanging="360"/>
      </w:pPr>
    </w:lvl>
    <w:lvl w:ilvl="2">
      <w:start w:val="1"/>
      <w:numFmt w:val="lowerRoman"/>
      <w:lvlText w:val="%3."/>
      <w:lvlJc w:val="right"/>
      <w:pPr>
        <w:tabs>
          <w:tab w:val="num" w:pos="588"/>
        </w:tabs>
        <w:ind w:left="2793" w:hanging="180"/>
      </w:pPr>
    </w:lvl>
    <w:lvl w:ilvl="3">
      <w:start w:val="1"/>
      <w:numFmt w:val="decimal"/>
      <w:lvlText w:val="%4."/>
      <w:lvlJc w:val="left"/>
      <w:pPr>
        <w:tabs>
          <w:tab w:val="num" w:pos="588"/>
        </w:tabs>
        <w:ind w:left="3513" w:hanging="360"/>
      </w:pPr>
    </w:lvl>
    <w:lvl w:ilvl="4">
      <w:start w:val="1"/>
      <w:numFmt w:val="lowerLetter"/>
      <w:lvlText w:val="%5."/>
      <w:lvlJc w:val="left"/>
      <w:pPr>
        <w:tabs>
          <w:tab w:val="num" w:pos="588"/>
        </w:tabs>
        <w:ind w:left="4233" w:hanging="360"/>
      </w:pPr>
    </w:lvl>
    <w:lvl w:ilvl="5">
      <w:start w:val="1"/>
      <w:numFmt w:val="lowerRoman"/>
      <w:lvlText w:val="%6."/>
      <w:lvlJc w:val="right"/>
      <w:pPr>
        <w:tabs>
          <w:tab w:val="num" w:pos="588"/>
        </w:tabs>
        <w:ind w:left="4953" w:hanging="180"/>
      </w:pPr>
    </w:lvl>
    <w:lvl w:ilvl="6">
      <w:start w:val="1"/>
      <w:numFmt w:val="decimal"/>
      <w:lvlText w:val="%7."/>
      <w:lvlJc w:val="left"/>
      <w:pPr>
        <w:tabs>
          <w:tab w:val="num" w:pos="588"/>
        </w:tabs>
        <w:ind w:left="5673" w:hanging="360"/>
      </w:pPr>
    </w:lvl>
    <w:lvl w:ilvl="7">
      <w:start w:val="1"/>
      <w:numFmt w:val="lowerLetter"/>
      <w:lvlText w:val="%8."/>
      <w:lvlJc w:val="left"/>
      <w:pPr>
        <w:tabs>
          <w:tab w:val="num" w:pos="588"/>
        </w:tabs>
        <w:ind w:left="6393" w:hanging="360"/>
      </w:pPr>
    </w:lvl>
    <w:lvl w:ilvl="8">
      <w:start w:val="1"/>
      <w:numFmt w:val="lowerRoman"/>
      <w:lvlText w:val="%9."/>
      <w:lvlJc w:val="right"/>
      <w:pPr>
        <w:tabs>
          <w:tab w:val="num" w:pos="588"/>
        </w:tabs>
        <w:ind w:left="7113" w:hanging="180"/>
      </w:pPr>
    </w:lvl>
  </w:abstractNum>
  <w:num w:numId="1" w16cid:durableId="1259021107">
    <w:abstractNumId w:val="50"/>
  </w:num>
  <w:num w:numId="2" w16cid:durableId="1338263646">
    <w:abstractNumId w:val="28"/>
  </w:num>
  <w:num w:numId="3" w16cid:durableId="1584217153">
    <w:abstractNumId w:val="42"/>
  </w:num>
  <w:num w:numId="4" w16cid:durableId="1418408005">
    <w:abstractNumId w:val="48"/>
  </w:num>
  <w:num w:numId="5" w16cid:durableId="1745492977">
    <w:abstractNumId w:val="26"/>
  </w:num>
  <w:num w:numId="6" w16cid:durableId="1264461246">
    <w:abstractNumId w:val="7"/>
  </w:num>
  <w:num w:numId="7" w16cid:durableId="1779131851">
    <w:abstractNumId w:val="46"/>
  </w:num>
  <w:num w:numId="8" w16cid:durableId="1384910439">
    <w:abstractNumId w:val="0"/>
  </w:num>
  <w:num w:numId="9" w16cid:durableId="1652557384">
    <w:abstractNumId w:val="5"/>
  </w:num>
  <w:num w:numId="10" w16cid:durableId="760491051">
    <w:abstractNumId w:val="31"/>
  </w:num>
  <w:num w:numId="11" w16cid:durableId="1833838120">
    <w:abstractNumId w:val="27"/>
  </w:num>
  <w:num w:numId="12" w16cid:durableId="1024131250">
    <w:abstractNumId w:val="22"/>
  </w:num>
  <w:num w:numId="13" w16cid:durableId="2049796821">
    <w:abstractNumId w:val="2"/>
  </w:num>
  <w:num w:numId="14" w16cid:durableId="161550659">
    <w:abstractNumId w:val="14"/>
  </w:num>
  <w:num w:numId="15" w16cid:durableId="29183887">
    <w:abstractNumId w:val="53"/>
  </w:num>
  <w:num w:numId="16" w16cid:durableId="1081558857">
    <w:abstractNumId w:val="16"/>
  </w:num>
  <w:num w:numId="17" w16cid:durableId="630094839">
    <w:abstractNumId w:val="41"/>
  </w:num>
  <w:num w:numId="18" w16cid:durableId="1082801306">
    <w:abstractNumId w:val="1"/>
  </w:num>
  <w:num w:numId="19" w16cid:durableId="918833487">
    <w:abstractNumId w:val="20"/>
  </w:num>
  <w:num w:numId="20" w16cid:durableId="1888250107">
    <w:abstractNumId w:val="15"/>
  </w:num>
  <w:num w:numId="21" w16cid:durableId="746271696">
    <w:abstractNumId w:val="52"/>
  </w:num>
  <w:num w:numId="22" w16cid:durableId="2084641067">
    <w:abstractNumId w:val="23"/>
  </w:num>
  <w:num w:numId="23" w16cid:durableId="1537308745">
    <w:abstractNumId w:val="34"/>
  </w:num>
  <w:num w:numId="24" w16cid:durableId="776414504">
    <w:abstractNumId w:val="13"/>
  </w:num>
  <w:num w:numId="25" w16cid:durableId="884218209">
    <w:abstractNumId w:val="49"/>
  </w:num>
  <w:num w:numId="26" w16cid:durableId="1665039950">
    <w:abstractNumId w:val="40"/>
  </w:num>
  <w:num w:numId="27" w16cid:durableId="1115900942">
    <w:abstractNumId w:val="38"/>
  </w:num>
  <w:num w:numId="28" w16cid:durableId="224608202">
    <w:abstractNumId w:val="44"/>
  </w:num>
  <w:num w:numId="29" w16cid:durableId="1803158539">
    <w:abstractNumId w:val="43"/>
  </w:num>
  <w:num w:numId="30" w16cid:durableId="1337423220">
    <w:abstractNumId w:val="45"/>
  </w:num>
  <w:num w:numId="31" w16cid:durableId="335882354">
    <w:abstractNumId w:val="29"/>
  </w:num>
  <w:num w:numId="32" w16cid:durableId="428893633">
    <w:abstractNumId w:val="4"/>
  </w:num>
  <w:num w:numId="33" w16cid:durableId="562563548">
    <w:abstractNumId w:val="6"/>
  </w:num>
  <w:num w:numId="34" w16cid:durableId="1626544464">
    <w:abstractNumId w:val="9"/>
  </w:num>
  <w:num w:numId="35" w16cid:durableId="766314919">
    <w:abstractNumId w:val="10"/>
  </w:num>
  <w:num w:numId="36" w16cid:durableId="1083798514">
    <w:abstractNumId w:val="11"/>
  </w:num>
  <w:num w:numId="37" w16cid:durableId="2011911177">
    <w:abstractNumId w:val="54"/>
  </w:num>
  <w:num w:numId="38" w16cid:durableId="667558808">
    <w:abstractNumId w:val="17"/>
  </w:num>
  <w:num w:numId="39" w16cid:durableId="1137796094">
    <w:abstractNumId w:val="18"/>
  </w:num>
  <w:num w:numId="40" w16cid:durableId="218051199">
    <w:abstractNumId w:val="51"/>
  </w:num>
  <w:num w:numId="41" w16cid:durableId="900750052">
    <w:abstractNumId w:val="24"/>
  </w:num>
  <w:num w:numId="42" w16cid:durableId="1382632957">
    <w:abstractNumId w:val="36"/>
  </w:num>
  <w:num w:numId="43" w16cid:durableId="767045243">
    <w:abstractNumId w:val="21"/>
  </w:num>
  <w:num w:numId="44" w16cid:durableId="1629510087">
    <w:abstractNumId w:val="39"/>
  </w:num>
  <w:num w:numId="45" w16cid:durableId="1055397645">
    <w:abstractNumId w:val="25"/>
  </w:num>
  <w:num w:numId="46" w16cid:durableId="1874689334">
    <w:abstractNumId w:val="32"/>
  </w:num>
  <w:num w:numId="47" w16cid:durableId="533660809">
    <w:abstractNumId w:val="37"/>
  </w:num>
  <w:num w:numId="48" w16cid:durableId="412967585">
    <w:abstractNumId w:val="30"/>
  </w:num>
  <w:num w:numId="49" w16cid:durableId="267322076">
    <w:abstractNumId w:val="47"/>
  </w:num>
  <w:num w:numId="50" w16cid:durableId="579019567">
    <w:abstractNumId w:val="33"/>
  </w:num>
  <w:num w:numId="51" w16cid:durableId="304892984">
    <w:abstractNumId w:val="35"/>
  </w:num>
  <w:num w:numId="52" w16cid:durableId="170071758">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F11"/>
    <w:rsid w:val="00013AED"/>
    <w:rsid w:val="00017C29"/>
    <w:rsid w:val="0002159F"/>
    <w:rsid w:val="00072D8D"/>
    <w:rsid w:val="00094540"/>
    <w:rsid w:val="000A6941"/>
    <w:rsid w:val="000B424F"/>
    <w:rsid w:val="000B6E90"/>
    <w:rsid w:val="000B7F3D"/>
    <w:rsid w:val="000E590B"/>
    <w:rsid w:val="00117ECC"/>
    <w:rsid w:val="00141D95"/>
    <w:rsid w:val="001767AF"/>
    <w:rsid w:val="0018409B"/>
    <w:rsid w:val="00194A49"/>
    <w:rsid w:val="00197467"/>
    <w:rsid w:val="001B6DCF"/>
    <w:rsid w:val="001E0293"/>
    <w:rsid w:val="00221B84"/>
    <w:rsid w:val="002328DA"/>
    <w:rsid w:val="002501B8"/>
    <w:rsid w:val="002731C9"/>
    <w:rsid w:val="002763C4"/>
    <w:rsid w:val="002973E4"/>
    <w:rsid w:val="002A610F"/>
    <w:rsid w:val="002B4155"/>
    <w:rsid w:val="002E7E33"/>
    <w:rsid w:val="003107C8"/>
    <w:rsid w:val="0033636F"/>
    <w:rsid w:val="00346EDA"/>
    <w:rsid w:val="00367ABB"/>
    <w:rsid w:val="00382AB9"/>
    <w:rsid w:val="00383701"/>
    <w:rsid w:val="00397E31"/>
    <w:rsid w:val="003A4FE9"/>
    <w:rsid w:val="003A6B00"/>
    <w:rsid w:val="003B4591"/>
    <w:rsid w:val="003B7AC4"/>
    <w:rsid w:val="003D7593"/>
    <w:rsid w:val="003E409C"/>
    <w:rsid w:val="003F309C"/>
    <w:rsid w:val="00402017"/>
    <w:rsid w:val="0040238D"/>
    <w:rsid w:val="004201DE"/>
    <w:rsid w:val="0042108C"/>
    <w:rsid w:val="0042115C"/>
    <w:rsid w:val="00421F72"/>
    <w:rsid w:val="0044036E"/>
    <w:rsid w:val="00453F60"/>
    <w:rsid w:val="00456323"/>
    <w:rsid w:val="004954A3"/>
    <w:rsid w:val="0049752B"/>
    <w:rsid w:val="004F5227"/>
    <w:rsid w:val="004F674F"/>
    <w:rsid w:val="00504F58"/>
    <w:rsid w:val="00554373"/>
    <w:rsid w:val="005714A2"/>
    <w:rsid w:val="0057231B"/>
    <w:rsid w:val="00574E2F"/>
    <w:rsid w:val="005868BF"/>
    <w:rsid w:val="00586D7E"/>
    <w:rsid w:val="005A0327"/>
    <w:rsid w:val="005B0C37"/>
    <w:rsid w:val="005F7432"/>
    <w:rsid w:val="006277B8"/>
    <w:rsid w:val="00633456"/>
    <w:rsid w:val="00633964"/>
    <w:rsid w:val="00646B78"/>
    <w:rsid w:val="006659D6"/>
    <w:rsid w:val="0067559A"/>
    <w:rsid w:val="006B152C"/>
    <w:rsid w:val="006C203C"/>
    <w:rsid w:val="006D269B"/>
    <w:rsid w:val="00720170"/>
    <w:rsid w:val="00722800"/>
    <w:rsid w:val="00722E2A"/>
    <w:rsid w:val="0072559B"/>
    <w:rsid w:val="00726A4E"/>
    <w:rsid w:val="0074061C"/>
    <w:rsid w:val="007B2707"/>
    <w:rsid w:val="007B6CF9"/>
    <w:rsid w:val="007C4D37"/>
    <w:rsid w:val="007D66E6"/>
    <w:rsid w:val="007F2D5E"/>
    <w:rsid w:val="007F4661"/>
    <w:rsid w:val="0080197C"/>
    <w:rsid w:val="00813F90"/>
    <w:rsid w:val="008245B8"/>
    <w:rsid w:val="00845E32"/>
    <w:rsid w:val="00847761"/>
    <w:rsid w:val="00852335"/>
    <w:rsid w:val="00855E5E"/>
    <w:rsid w:val="00882CDB"/>
    <w:rsid w:val="008C05FB"/>
    <w:rsid w:val="008C2070"/>
    <w:rsid w:val="008C3234"/>
    <w:rsid w:val="008E6598"/>
    <w:rsid w:val="008F2BBD"/>
    <w:rsid w:val="008F7F66"/>
    <w:rsid w:val="00917DB7"/>
    <w:rsid w:val="00933388"/>
    <w:rsid w:val="009442B7"/>
    <w:rsid w:val="00964CCA"/>
    <w:rsid w:val="0096708F"/>
    <w:rsid w:val="00980B03"/>
    <w:rsid w:val="009B5DC2"/>
    <w:rsid w:val="009E17C6"/>
    <w:rsid w:val="00A0390F"/>
    <w:rsid w:val="00A07211"/>
    <w:rsid w:val="00A225B8"/>
    <w:rsid w:val="00A35E3D"/>
    <w:rsid w:val="00A46C35"/>
    <w:rsid w:val="00A5230B"/>
    <w:rsid w:val="00A81B26"/>
    <w:rsid w:val="00A96F5F"/>
    <w:rsid w:val="00AA0E50"/>
    <w:rsid w:val="00AC02CB"/>
    <w:rsid w:val="00AC0542"/>
    <w:rsid w:val="00AE2587"/>
    <w:rsid w:val="00AE3D2F"/>
    <w:rsid w:val="00AF1B55"/>
    <w:rsid w:val="00AF20C3"/>
    <w:rsid w:val="00B16CE6"/>
    <w:rsid w:val="00B42BAE"/>
    <w:rsid w:val="00B65CD3"/>
    <w:rsid w:val="00BC185A"/>
    <w:rsid w:val="00BD2CB3"/>
    <w:rsid w:val="00BE1084"/>
    <w:rsid w:val="00BE1F77"/>
    <w:rsid w:val="00BE2F11"/>
    <w:rsid w:val="00C0400A"/>
    <w:rsid w:val="00C572FF"/>
    <w:rsid w:val="00C61967"/>
    <w:rsid w:val="00C73F7D"/>
    <w:rsid w:val="00C776B3"/>
    <w:rsid w:val="00CA153E"/>
    <w:rsid w:val="00CC1160"/>
    <w:rsid w:val="00CE1C98"/>
    <w:rsid w:val="00CF38DB"/>
    <w:rsid w:val="00D03172"/>
    <w:rsid w:val="00D167B9"/>
    <w:rsid w:val="00D54CB8"/>
    <w:rsid w:val="00D77092"/>
    <w:rsid w:val="00D842C6"/>
    <w:rsid w:val="00D86B55"/>
    <w:rsid w:val="00D954DF"/>
    <w:rsid w:val="00DA3179"/>
    <w:rsid w:val="00DC453C"/>
    <w:rsid w:val="00E149CE"/>
    <w:rsid w:val="00E62E58"/>
    <w:rsid w:val="00E642C8"/>
    <w:rsid w:val="00E745EF"/>
    <w:rsid w:val="00E86B42"/>
    <w:rsid w:val="00EB0F5D"/>
    <w:rsid w:val="00EB7B14"/>
    <w:rsid w:val="00EE581F"/>
    <w:rsid w:val="00F22A5C"/>
    <w:rsid w:val="00F32BD7"/>
    <w:rsid w:val="00F7510E"/>
    <w:rsid w:val="00F9023B"/>
    <w:rsid w:val="00F9798E"/>
    <w:rsid w:val="00FD1B13"/>
    <w:rsid w:val="00FF44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1E5B0"/>
  <w15:docId w15:val="{DF1BE522-2D88-432E-AD60-D80D7CD65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2F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2F11"/>
  </w:style>
  <w:style w:type="paragraph" w:styleId="Stopka">
    <w:name w:val="footer"/>
    <w:basedOn w:val="Normalny"/>
    <w:link w:val="StopkaZnak"/>
    <w:uiPriority w:val="99"/>
    <w:unhideWhenUsed/>
    <w:rsid w:val="00BE2F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2F11"/>
  </w:style>
  <w:style w:type="paragraph" w:styleId="Akapitzlist">
    <w:name w:val="List Paragraph"/>
    <w:basedOn w:val="Normalny"/>
    <w:link w:val="AkapitzlistZnak"/>
    <w:uiPriority w:val="34"/>
    <w:qFormat/>
    <w:rsid w:val="00BE2F11"/>
    <w:pPr>
      <w:suppressAutoHyphens/>
      <w:ind w:left="720"/>
      <w:contextualSpacing/>
    </w:pPr>
    <w:rPr>
      <w:rFonts w:ascii="Calibri" w:eastAsia="Calibri" w:hAnsi="Calibri" w:cs="Times New Roman"/>
      <w:lang w:eastAsia="ar-SA"/>
    </w:rPr>
  </w:style>
  <w:style w:type="paragraph" w:styleId="Tekstprzypisudolnego">
    <w:name w:val="footnote text"/>
    <w:basedOn w:val="Normalny"/>
    <w:link w:val="TekstprzypisudolnegoZnak"/>
    <w:uiPriority w:val="99"/>
    <w:semiHidden/>
    <w:unhideWhenUsed/>
    <w:rsid w:val="00BE2F11"/>
    <w:pPr>
      <w:suppressAutoHyphens/>
    </w:pPr>
    <w:rPr>
      <w:rFonts w:ascii="Calibri" w:eastAsia="Calibri" w:hAnsi="Calibri"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BE2F11"/>
    <w:rPr>
      <w:rFonts w:ascii="Calibri" w:eastAsia="Calibri" w:hAnsi="Calibri" w:cs="Times New Roman"/>
      <w:sz w:val="20"/>
      <w:szCs w:val="20"/>
      <w:lang w:eastAsia="ar-SA"/>
    </w:rPr>
  </w:style>
  <w:style w:type="character" w:styleId="Odwoanieprzypisudolnego">
    <w:name w:val="footnote reference"/>
    <w:uiPriority w:val="99"/>
    <w:semiHidden/>
    <w:unhideWhenUsed/>
    <w:rsid w:val="00BE2F11"/>
    <w:rPr>
      <w:vertAlign w:val="superscript"/>
    </w:rPr>
  </w:style>
  <w:style w:type="paragraph" w:customStyle="1" w:styleId="Default">
    <w:name w:val="Default"/>
    <w:rsid w:val="00BE2F11"/>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BD2CB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D2CB3"/>
    <w:rPr>
      <w:rFonts w:ascii="Tahoma" w:hAnsi="Tahoma" w:cs="Tahoma"/>
      <w:sz w:val="16"/>
      <w:szCs w:val="16"/>
    </w:rPr>
  </w:style>
  <w:style w:type="character" w:styleId="Odwoaniedokomentarza">
    <w:name w:val="annotation reference"/>
    <w:basedOn w:val="Domylnaczcionkaakapitu"/>
    <w:uiPriority w:val="99"/>
    <w:semiHidden/>
    <w:unhideWhenUsed/>
    <w:rsid w:val="003A6B00"/>
    <w:rPr>
      <w:sz w:val="16"/>
      <w:szCs w:val="16"/>
    </w:rPr>
  </w:style>
  <w:style w:type="paragraph" w:styleId="Tekstkomentarza">
    <w:name w:val="annotation text"/>
    <w:basedOn w:val="Normalny"/>
    <w:link w:val="TekstkomentarzaZnak"/>
    <w:uiPriority w:val="99"/>
    <w:semiHidden/>
    <w:unhideWhenUsed/>
    <w:rsid w:val="003A6B0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6B00"/>
    <w:rPr>
      <w:sz w:val="20"/>
      <w:szCs w:val="20"/>
    </w:rPr>
  </w:style>
  <w:style w:type="paragraph" w:styleId="Tematkomentarza">
    <w:name w:val="annotation subject"/>
    <w:basedOn w:val="Tekstkomentarza"/>
    <w:next w:val="Tekstkomentarza"/>
    <w:link w:val="TematkomentarzaZnak"/>
    <w:uiPriority w:val="99"/>
    <w:semiHidden/>
    <w:unhideWhenUsed/>
    <w:rsid w:val="003A6B00"/>
    <w:rPr>
      <w:b/>
      <w:bCs/>
    </w:rPr>
  </w:style>
  <w:style w:type="character" w:customStyle="1" w:styleId="TematkomentarzaZnak">
    <w:name w:val="Temat komentarza Znak"/>
    <w:basedOn w:val="TekstkomentarzaZnak"/>
    <w:link w:val="Tematkomentarza"/>
    <w:uiPriority w:val="99"/>
    <w:semiHidden/>
    <w:rsid w:val="003A6B00"/>
    <w:rPr>
      <w:b/>
      <w:bCs/>
      <w:sz w:val="20"/>
      <w:szCs w:val="20"/>
    </w:rPr>
  </w:style>
  <w:style w:type="character" w:customStyle="1" w:styleId="AkapitzlistZnak">
    <w:name w:val="Akapit z listą Znak"/>
    <w:link w:val="Akapitzlist"/>
    <w:uiPriority w:val="34"/>
    <w:locked/>
    <w:rsid w:val="00221B84"/>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4D43-8B4B-45B5-818C-708EB84C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8560</Words>
  <Characters>51360</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Bartosz-PC</dc:creator>
  <cp:lastModifiedBy>Bartosz.Roman</cp:lastModifiedBy>
  <cp:revision>3</cp:revision>
  <cp:lastPrinted>2026-07-23T10:01:00Z</cp:lastPrinted>
  <dcterms:created xsi:type="dcterms:W3CDTF">2026-07-23T10:01:00Z</dcterms:created>
  <dcterms:modified xsi:type="dcterms:W3CDTF">2026-07-23T10:01:00Z</dcterms:modified>
</cp:coreProperties>
</file>